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C4A77" w14:textId="0E5C2FE6" w:rsidR="00BF2B5B" w:rsidRPr="003072D8" w:rsidRDefault="002C3A6A">
      <w:pPr>
        <w:pStyle w:val="MQTableTitle"/>
      </w:pPr>
      <w:r w:rsidRPr="003072D8">
        <w:t>INTERVIEW</w:t>
      </w:r>
      <w:r w:rsidR="00A46DCE" w:rsidRPr="003072D8">
        <w:t xml:space="preserve"> EDU1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BF2B5B" w:rsidRPr="003072D8" w14:paraId="702909B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982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44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[0:00:00.0]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Losgehen. So, genau. Also, wir  zeichnen jetzt gerade auf.</w:t>
            </w:r>
          </w:p>
        </w:tc>
      </w:tr>
      <w:tr w:rsidR="00BF2B5B" w:rsidRPr="003072D8" w14:paraId="3B039F0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C4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52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Sind Sie damit einverstanden, dass ich dieses Interview aufzeichne?</w:t>
            </w:r>
          </w:p>
        </w:tc>
      </w:tr>
      <w:tr w:rsidR="00BF2B5B" w:rsidRPr="003072D8" w14:paraId="307A87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D8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37A60" w14:textId="7ABA70A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[0:00:15.9]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Ja, bin ich.</w:t>
            </w:r>
          </w:p>
        </w:tc>
      </w:tr>
      <w:tr w:rsidR="00BF2B5B" w:rsidRPr="003072D8" w14:paraId="10C57AB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3F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D11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[0:00:17.2]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Sehr gut, dann fangen wir jetzt an. Und zwar möchte ich gerne von </w:t>
            </w:r>
          </w:p>
        </w:tc>
      </w:tr>
      <w:tr w:rsidR="00BF2B5B" w:rsidRPr="003072D8" w14:paraId="34725A1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1E4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AF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Ihnen wissen. Welches sind Ihrer Meinung nach die / Also, genau /  Was gehört </w:t>
            </w:r>
          </w:p>
        </w:tc>
      </w:tr>
      <w:tr w:rsidR="00BF2B5B" w:rsidRPr="003072D8" w14:paraId="7665631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FA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96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Ihrer Meinung nach zu den Voraussetzungen, damit eine Entscheidung gefällt </w:t>
            </w:r>
          </w:p>
        </w:tc>
      </w:tr>
      <w:tr w:rsidR="00BF2B5B" w:rsidRPr="003072D8" w14:paraId="5F7171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63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EE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werden kann?</w:t>
            </w:r>
          </w:p>
        </w:tc>
      </w:tr>
      <w:tr w:rsidR="00BF2B5B" w:rsidRPr="003072D8" w14:paraId="1384ACE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9D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659A" w14:textId="2ACF7EF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[0:00:33.4]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Also, vor allen Dingen ganz klar ist Sachkenntnisse. Um welche Sache geht </w:t>
            </w:r>
          </w:p>
        </w:tc>
      </w:tr>
      <w:tr w:rsidR="00BF2B5B" w:rsidRPr="003072D8" w14:paraId="0B8743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BE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61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es? Und da muss man auch schon dann wirklich einen Sachverstand mit </w:t>
            </w:r>
          </w:p>
        </w:tc>
      </w:tr>
      <w:tr w:rsidR="00BF2B5B" w:rsidRPr="003072D8" w14:paraId="6273F6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AF92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3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hineinbringen, um das so richtig einzuschätzen und dann natürlich der </w:t>
            </w:r>
          </w:p>
        </w:tc>
      </w:tr>
      <w:tr w:rsidR="00BF2B5B" w:rsidRPr="003072D8" w14:paraId="623AC81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38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DA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Gesamtsituation anzupassen, ne? Und die ist natürlich dann in europäischen </w:t>
            </w:r>
          </w:p>
        </w:tc>
      </w:tr>
      <w:tr w:rsidR="00BF2B5B" w:rsidRPr="003072D8" w14:paraId="6DCBC84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E3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B0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Projekten sehr komplex. Ich muss also immer wieder bei Entscheidungsprozessen </w:t>
            </w:r>
          </w:p>
        </w:tc>
      </w:tr>
      <w:tr w:rsidR="00BF2B5B" w:rsidRPr="003072D8" w14:paraId="215BDCD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D3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DD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die Situation der Partner mit einkalkulieren, ne? Das heißt also, dass ich </w:t>
            </w:r>
          </w:p>
        </w:tc>
      </w:tr>
      <w:tr w:rsidR="00BF2B5B" w:rsidRPr="003072D8" w14:paraId="32D8FDE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08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ABB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jetzt hier nicht nur Sachverständnis brauche, sondern ich brauche auch ein hohes </w:t>
            </w:r>
          </w:p>
        </w:tc>
      </w:tr>
      <w:tr w:rsidR="00BF2B5B" w:rsidRPr="003072D8" w14:paraId="3EC9EE6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FEE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D32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Maß an interkultureller Kompetenz. Und auch Wissen um die Situation und die </w:t>
            </w:r>
          </w:p>
        </w:tc>
      </w:tr>
      <w:tr w:rsidR="00BF2B5B" w:rsidRPr="003072D8" w14:paraId="46D6845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B0B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5A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Politik, die politische Lage eben im  Partnerland, ne? Und das ist ganz wichtig, </w:t>
            </w:r>
          </w:p>
        </w:tc>
      </w:tr>
      <w:tr w:rsidR="00BF2B5B" w:rsidRPr="003072D8" w14:paraId="3646C8E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EEA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9AC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weil sonst kann man sehr schnell auch ein Projekt verlieren. Das ein Projekt </w:t>
            </w:r>
          </w:p>
        </w:tc>
      </w:tr>
      <w:tr w:rsidR="00BF2B5B" w:rsidRPr="003072D8" w14:paraId="1CC041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80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9A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gut läuft, weil man eventuell nicht mit den richtigen Menschen spricht, </w:t>
            </w:r>
          </w:p>
        </w:tc>
      </w:tr>
      <w:tr w:rsidR="00BF2B5B" w:rsidRPr="003072D8" w14:paraId="1846E1F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CA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A82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vielleicht gar keine Entscheidung treffen können. Das haben wir auch sehr </w:t>
            </w:r>
          </w:p>
        </w:tc>
      </w:tr>
      <w:tr w:rsidR="00BF2B5B" w:rsidRPr="003072D8" w14:paraId="74ABF44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39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130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oft, die dann gesandt werden. Aber immer wieder erst einmal wieder zurückgreifen </w:t>
            </w:r>
          </w:p>
        </w:tc>
      </w:tr>
      <w:tr w:rsidR="00BF2B5B" w:rsidRPr="003072D8" w14:paraId="2314AC5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FD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3A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müssen / keine Entscheidung direkt in der Sitzung treffen können. Das ist ganz, </w:t>
            </w:r>
          </w:p>
        </w:tc>
      </w:tr>
      <w:tr w:rsidR="00BF2B5B" w:rsidRPr="003072D8" w14:paraId="0F96C58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89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60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ganz, ganz unterschiedlich, ne?</w:t>
            </w:r>
          </w:p>
        </w:tc>
      </w:tr>
      <w:tr w:rsidR="00BF2B5B" w:rsidRPr="003072D8" w14:paraId="15FA60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7BA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23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[0:01:53.8]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wie finden Sie das raus? Wer der richtige Entscheidungsträger ist? Oder </w:t>
            </w:r>
          </w:p>
        </w:tc>
      </w:tr>
      <w:tr w:rsidR="00BF2B5B" w:rsidRPr="003072D8" w14:paraId="22DF4F9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22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59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/ Wie kommen Sie an den dran?</w:t>
            </w:r>
          </w:p>
        </w:tc>
      </w:tr>
      <w:tr w:rsidR="00BF2B5B" w:rsidRPr="003072D8" w14:paraId="1C5B24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74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1CFE" w14:textId="392AB71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[0:02:00.7]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ist eine gute Frage. Ich nehme jetzt Beispiel mal / In jetzt mal / Es </w:t>
            </w:r>
          </w:p>
        </w:tc>
      </w:tr>
      <w:tr w:rsidR="00BF2B5B" w:rsidRPr="003072D8" w14:paraId="7D73A25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8F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F5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hat jetzt nichts mit dem Projekt zu tun. Aber Frankreich zum Beispiel. Wo wir </w:t>
            </w:r>
          </w:p>
        </w:tc>
      </w:tr>
      <w:tr w:rsidR="00BF2B5B" w:rsidRPr="003072D8" w14:paraId="3E02812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40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878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sagen, "Kennen wir alles", "Klar, wir sind Freunde" usw., ne? Nur wir </w:t>
            </w:r>
          </w:p>
        </w:tc>
      </w:tr>
      <w:tr w:rsidR="00BF2B5B" w:rsidRPr="003072D8" w14:paraId="67776AD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312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79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funktionieren und ticken komplett unterschiedlich. Es ist also wesentlich </w:t>
            </w:r>
          </w:p>
        </w:tc>
      </w:tr>
      <w:tr w:rsidR="00BF2B5B" w:rsidRPr="003072D8" w14:paraId="637371D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98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A3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hierarchischer als bei uns.</w:t>
            </w:r>
          </w:p>
        </w:tc>
      </w:tr>
      <w:tr w:rsidR="00BF2B5B" w:rsidRPr="003072D8" w14:paraId="48613A0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28F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12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Sie haben irgendwo eine Frage stehen, welche Rechten Pflichten ich habe, ne? Ich </w:t>
            </w:r>
          </w:p>
        </w:tc>
      </w:tr>
      <w:tr w:rsidR="00BF2B5B" w:rsidRPr="003072D8" w14:paraId="76AB5B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92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8F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bin im Rahmen der Bildungspolitik von Rheinland-Pfalz unterwegs. Wir sind das </w:t>
            </w:r>
          </w:p>
        </w:tc>
      </w:tr>
      <w:tr w:rsidR="00BF2B5B" w:rsidRPr="003072D8" w14:paraId="2D3781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C67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E13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Institut nachgeordnete Behörde, die die umsetzt. Mit den Lehrern arbeitet. Und </w:t>
            </w:r>
          </w:p>
        </w:tc>
      </w:tr>
      <w:tr w:rsidR="00BF2B5B" w:rsidRPr="003072D8" w14:paraId="2B4354A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1E1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3BC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haben natürlich auch einen rechtlichen Beamten. Für zum Teil auch Beamten / </w:t>
            </w:r>
          </w:p>
        </w:tc>
      </w:tr>
      <w:tr w:rsidR="00BF2B5B" w:rsidRPr="003072D8" w14:paraId="32D6868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401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72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rechtlichen Rahmen des Institutes.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sind meine Pflichten, die einzuhalten. </w:t>
            </w:r>
          </w:p>
        </w:tc>
      </w:tr>
      <w:tr w:rsidR="00BF2B5B" w:rsidRPr="003072D8" w14:paraId="46F370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39B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71CA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Aber wenn ich den Rahmen einhalte, habe ich sehr viel Entscheidungsfreiheit. </w:t>
            </w:r>
          </w:p>
        </w:tc>
      </w:tr>
      <w:tr w:rsidR="00BF2B5B" w:rsidRPr="003072D8" w14:paraId="454BD9D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F7B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9E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das ist z.B. wenn ich mit französischen Kollegen, Kolleginnen arbeite, sehr </w:t>
            </w:r>
          </w:p>
        </w:tc>
      </w:tr>
      <w:tr w:rsidR="00BF2B5B" w:rsidRPr="003072D8" w14:paraId="6BE0AF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25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37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viel anders. Weil da sind die Entscheidung was Fortbildung betrifft. Welche </w:t>
            </w:r>
          </w:p>
        </w:tc>
      </w:tr>
      <w:tr w:rsidR="00BF2B5B" w:rsidRPr="003072D8" w14:paraId="3546455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977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42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Themen? Wie auch immer. Machen die </w:t>
            </w:r>
            <w:proofErr w:type="spellStart"/>
            <w:r w:rsidRPr="003072D8">
              <w:rPr>
                <w:rFonts w:ascii="Arial" w:eastAsia="Arial" w:hAnsi="Arial" w:cs="Arial"/>
                <w:i/>
                <w:iCs/>
                <w:color w:val="000000"/>
              </w:rPr>
              <w:t>Inspecteurs</w:t>
            </w:r>
            <w:proofErr w:type="spellEnd"/>
            <w:r w:rsidRPr="003072D8">
              <w:rPr>
                <w:rFonts w:ascii="Arial" w:eastAsia="Arial" w:hAnsi="Arial" w:cs="Arial"/>
                <w:i/>
                <w:iCs/>
                <w:color w:val="000000"/>
              </w:rPr>
              <w:t>. A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ber nicht unbedingt jetzt die </w:t>
            </w:r>
          </w:p>
        </w:tc>
      </w:tr>
      <w:tr w:rsidR="00BF2B5B" w:rsidRPr="003072D8" w14:paraId="30F8281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01C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4BB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Partner, die ich habe, die für internationale Beziehungen zuständig sind.</w:t>
            </w:r>
          </w:p>
        </w:tc>
      </w:tr>
      <w:tr w:rsidR="00BF2B5B" w:rsidRPr="003072D8" w14:paraId="61395E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D3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2E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[0:03:11.9]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BF2B5B" w:rsidRPr="003072D8" w14:paraId="6FF9FCE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6A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642B6" w14:textId="352D8EE4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[0:03:13.7]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muss ich wissen. Da muss ich mit denen klarkommen. Wir müssen die </w:t>
            </w:r>
          </w:p>
        </w:tc>
      </w:tr>
      <w:tr w:rsidR="00BF2B5B" w:rsidRPr="003072D8" w14:paraId="4BA2567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4F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51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richtigen Leute ansprechen. Ich kriege sonst die Lehrer nicht. Ich muss an die </w:t>
            </w:r>
          </w:p>
        </w:tc>
      </w:tr>
      <w:tr w:rsidR="00BF2B5B" w:rsidRPr="003072D8" w14:paraId="0A6E13F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7B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72187" w14:textId="77777777" w:rsidR="00BF2B5B" w:rsidRPr="003072D8" w:rsidRDefault="002C3A6A">
            <w:pPr>
              <w:spacing w:after="0" w:line="240" w:lineRule="auto"/>
            </w:pPr>
            <w:proofErr w:type="spellStart"/>
            <w:r w:rsidRPr="003072D8">
              <w:rPr>
                <w:rFonts w:ascii="Arial" w:eastAsia="Arial" w:hAnsi="Arial" w:cs="Arial"/>
                <w:i/>
                <w:iCs/>
                <w:color w:val="000000"/>
              </w:rPr>
              <w:t>Insepecteurs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ran.</w:t>
            </w:r>
          </w:p>
        </w:tc>
      </w:tr>
      <w:tr w:rsidR="00BF2B5B" w:rsidRPr="003072D8" w14:paraId="39EAEAB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592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6064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[0:03:22.6]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BF2B5B" w:rsidRPr="003072D8" w14:paraId="77C96BA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64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CC9C" w14:textId="49A9EC9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[0:03:24.3]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ich muss in Rheinland-Pfalz nicht an die Schulaufsichtsbeamten ran. Wir </w:t>
            </w:r>
          </w:p>
        </w:tc>
      </w:tr>
      <w:tr w:rsidR="00BF2B5B" w:rsidRPr="003072D8" w14:paraId="0CBB9D5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4C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5D5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arbeiten / Eben noch langes Gespräch gehabt. Wir arbeiten ganz viel zusammen, </w:t>
            </w:r>
          </w:p>
        </w:tc>
      </w:tr>
      <w:tr w:rsidR="00BF2B5B" w:rsidRPr="003072D8" w14:paraId="5FB1969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E2B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F3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ganz eng zusammen in Projekten. Aber ich müsste sie in Anführungsstrichen </w:t>
            </w:r>
          </w:p>
        </w:tc>
      </w:tr>
      <w:tr w:rsidR="00BF2B5B" w:rsidRPr="003072D8" w14:paraId="6A12029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2F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B7A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"einschließen" / Eigentlich jetzt erst einmal mal gar nicht so für meine </w:t>
            </w:r>
          </w:p>
        </w:tc>
      </w:tr>
      <w:tr w:rsidR="00BF2B5B" w:rsidRPr="003072D8" w14:paraId="2530A33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A7B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A7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Entscheidungen fragen. Dass ich sie mitnehme, ist ja klar. Weil ich will, dass </w:t>
            </w:r>
          </w:p>
        </w:tc>
      </w:tr>
      <w:tr w:rsidR="00BF2B5B" w:rsidRPr="003072D8" w14:paraId="3390B34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B2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8CD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insgesamt zusammenarbeiten. Und das sind immer so Gefüge und Gemengelagen. </w:t>
            </w:r>
          </w:p>
        </w:tc>
      </w:tr>
      <w:tr w:rsidR="00BF2B5B" w:rsidRPr="003072D8" w14:paraId="3E07451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ADF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6F4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Und die brauchen viel Zeit.</w:t>
            </w:r>
          </w:p>
        </w:tc>
      </w:tr>
      <w:tr w:rsidR="00BF2B5B" w:rsidRPr="003072D8" w14:paraId="37C9853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359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C5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Wenn ich mich in die finnische Struktur hineindenken muss, ne? Dann muss ich </w:t>
            </w:r>
          </w:p>
        </w:tc>
      </w:tr>
      <w:tr w:rsidR="00BF2B5B" w:rsidRPr="003072D8" w14:paraId="575668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57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6F3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gucken, wie sieht es aus? Gut, da ist eine Universität, die ist der Partner. </w:t>
            </w:r>
          </w:p>
        </w:tc>
      </w:tr>
      <w:tr w:rsidR="00BF2B5B" w:rsidRPr="003072D8" w14:paraId="4D94269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89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3E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Okay. Die haben ihren Auftrag, die können, die dürfen entscheiden.</w:t>
            </w:r>
          </w:p>
        </w:tc>
      </w:tr>
      <w:tr w:rsidR="00BF2B5B" w:rsidRPr="003072D8" w14:paraId="51C5022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41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EC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 Polen ist das schon wieder anders, ne? Das / Die Kolleginnen und Kollegen, </w:t>
            </w:r>
          </w:p>
        </w:tc>
      </w:tr>
      <w:tr w:rsidR="00BF2B5B" w:rsidRPr="003072D8" w14:paraId="3956260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AF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0B9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da sind. Da weiß ich ganz genau, dass sie immer Rücksprache nehmen werden </w:t>
            </w:r>
          </w:p>
        </w:tc>
      </w:tr>
      <w:tr w:rsidR="00BF2B5B" w:rsidRPr="003072D8" w14:paraId="45ACB9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A3C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7BC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müssen mit ihrem Direktor. Was ich zum Beispiel nicht mache. Wenn ich </w:t>
            </w:r>
          </w:p>
        </w:tc>
      </w:tr>
      <w:tr w:rsidR="00BF2B5B" w:rsidRPr="003072D8" w14:paraId="10151E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8F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68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Entscheidungen treffe, weiß ich, dass meine Direktorin weiß, dass ich den Rahmen </w:t>
            </w:r>
          </w:p>
        </w:tc>
      </w:tr>
      <w:tr w:rsidR="00BF2B5B" w:rsidRPr="003072D8" w14:paraId="31B4418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093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6D1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überspanne, und dass sie genau weiß, dass ich im / In diesem Rahmen </w:t>
            </w:r>
          </w:p>
        </w:tc>
      </w:tr>
      <w:tr w:rsidR="00BF2B5B" w:rsidRPr="003072D8" w14:paraId="78B7F35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CEF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70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handeln werde.</w:t>
            </w:r>
          </w:p>
        </w:tc>
      </w:tr>
      <w:tr w:rsidR="00BF2B5B" w:rsidRPr="003072D8" w14:paraId="099B1E3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386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F74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[0:04:18.6]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Ja. Gut. </w:t>
            </w:r>
          </w:p>
        </w:tc>
      </w:tr>
      <w:tr w:rsidR="00BF2B5B" w:rsidRPr="003072D8" w14:paraId="03BF4F3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BE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9AAA" w14:textId="14BC8B2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[0:04:22.1]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das sind. Das sind so Dinge, die sind Feinheiten, ne? Und dann / Das /  </w:t>
            </w:r>
          </w:p>
        </w:tc>
      </w:tr>
      <w:tr w:rsidR="00BF2B5B" w:rsidRPr="003072D8" w14:paraId="068C39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DBF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19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Aber das ist / Das baut sich auch über Jahre der Erfahrung auf, ne? Und ich habe </w:t>
            </w:r>
          </w:p>
        </w:tc>
      </w:tr>
      <w:tr w:rsidR="00BF2B5B" w:rsidRPr="003072D8" w14:paraId="10EA37F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5ED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33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genug in Fettnäpfchen schon gestanden (lacht) Also / Aber nur so lernt man </w:t>
            </w:r>
          </w:p>
        </w:tc>
      </w:tr>
      <w:tr w:rsidR="00BF2B5B" w:rsidRPr="003072D8" w14:paraId="430F653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90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87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ja auch.</w:t>
            </w:r>
          </w:p>
        </w:tc>
      </w:tr>
      <w:tr w:rsidR="00BF2B5B" w:rsidRPr="003072D8" w14:paraId="60C1F1A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92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56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[0:04:35.7]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Und na ja, das, ist denke, ich auch /</w:t>
            </w:r>
          </w:p>
        </w:tc>
      </w:tr>
      <w:tr w:rsidR="00BF2B5B" w:rsidRPr="003072D8" w14:paraId="3A3921B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F92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CEBD" w14:textId="6633F3A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[0:04:38.3]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Nicht verstanden. Oder auch merken. Wir Deutschen sind ja sehr direkt, ne? </w:t>
            </w:r>
          </w:p>
        </w:tc>
      </w:tr>
      <w:tr w:rsidR="00BF2B5B" w:rsidRPr="003072D8" w14:paraId="720CECA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064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27FC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kennen Sie ja auch. Sie sind ja auch international unterwegs. Bei manchen </w:t>
            </w:r>
          </w:p>
        </w:tc>
      </w:tr>
      <w:tr w:rsidR="00BF2B5B" w:rsidRPr="003072D8" w14:paraId="76B9473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AA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C41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es immer etwas (unverständlich). Und man merkt ich komme weiter mit meiner </w:t>
            </w:r>
          </w:p>
        </w:tc>
      </w:tr>
      <w:tr w:rsidR="00BF2B5B" w:rsidRPr="003072D8" w14:paraId="5D4AAF5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6E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12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Entscheidungsfindung, wenn ich denn in seiner Sprache anspreche. So wie er es </w:t>
            </w:r>
          </w:p>
        </w:tc>
      </w:tr>
      <w:tr w:rsidR="00BF2B5B" w:rsidRPr="003072D8" w14:paraId="03F0CA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780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848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dann auch besser versteht, ne? Auch, dass diese</w:t>
            </w:r>
          </w:p>
        </w:tc>
      </w:tr>
      <w:tr w:rsidR="00BF2B5B" w:rsidRPr="003072D8" w14:paraId="03A8DCE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B4F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36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[0:04:56.7]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0BD28F0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CC6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6064" w14:textId="1F08B3A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[0:04:57.0]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Empathie gehört auch zu den Entscheidungsprozessen.  Dass man sehr viel </w:t>
            </w:r>
          </w:p>
        </w:tc>
      </w:tr>
      <w:tr w:rsidR="00BF2B5B" w:rsidRPr="003072D8" w14:paraId="5441439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F33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4F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Empathie mitbringt, ne? Und aber trotzdem auch die eigenen Ziele nicht aus den </w:t>
            </w:r>
          </w:p>
        </w:tc>
      </w:tr>
      <w:tr w:rsidR="00BF2B5B" w:rsidRPr="003072D8" w14:paraId="44231FD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55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D48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Augen verlier, ne? Weil ich meine, ich kann ja nicht nur mich ich bis zur </w:t>
            </w:r>
          </w:p>
        </w:tc>
      </w:tr>
      <w:tr w:rsidR="00BF2B5B" w:rsidRPr="003072D8" w14:paraId="3EC138B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E7B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BC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Unendlichkeit, dann / Oder Erkenntlichkeit dann verbiegen, nur damit ein Projekt </w:t>
            </w:r>
          </w:p>
        </w:tc>
      </w:tr>
      <w:tr w:rsidR="00BF2B5B" w:rsidRPr="003072D8" w14:paraId="15E74EC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B1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1A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läuft, ne?</w:t>
            </w:r>
          </w:p>
        </w:tc>
      </w:tr>
      <w:tr w:rsidR="00BF2B5B" w:rsidRPr="003072D8" w14:paraId="3B19DE9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62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179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[0:05:18.6]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6919F4D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C362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F320" w14:textId="7C8911D7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Ich muss ja. </w:t>
            </w:r>
          </w:p>
        </w:tc>
      </w:tr>
      <w:tr w:rsidR="00BF2B5B" w:rsidRPr="003072D8" w14:paraId="0FE3E8A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54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650F" w14:textId="5957959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[0:05:20.1]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Nun ja auch auf (unverständlich)  dafür / Das ist unser, dass wir was für </w:t>
            </w:r>
          </w:p>
        </w:tc>
      </w:tr>
      <w:tr w:rsidR="00BF2B5B" w:rsidRPr="003072D8" w14:paraId="0662E12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76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88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unsere rheinland-pfälzischen Lehrerinnen und Lehrer tun, ne? </w:t>
            </w:r>
          </w:p>
        </w:tc>
      </w:tr>
      <w:tr w:rsidR="00BF2B5B" w:rsidRPr="003072D8" w14:paraId="15B3E80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F38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6C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[0:05:24.9]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4DDC875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2D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F915" w14:textId="121FBE1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[0:05:25.9]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Also, es ist so eine / Es ist immer so eine ganz große Gemengelage, in / die </w:t>
            </w:r>
          </w:p>
        </w:tc>
      </w:tr>
      <w:tr w:rsidR="00BF2B5B" w:rsidRPr="003072D8" w14:paraId="62C69EE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50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B3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man im Blick haben muss.</w:t>
            </w:r>
          </w:p>
        </w:tc>
      </w:tr>
      <w:tr w:rsidR="00BF2B5B" w:rsidRPr="003072D8" w14:paraId="782751D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BFD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69B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[0:05:30.8]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Ach spannend. </w:t>
            </w:r>
          </w:p>
        </w:tc>
      </w:tr>
      <w:tr w:rsidR="00BF2B5B" w:rsidRPr="003072D8" w14:paraId="131EB0D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9B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8F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Gut. Und was ich jetzt noch mal wissen möchte ist welches sind so die typischen </w:t>
            </w:r>
          </w:p>
        </w:tc>
      </w:tr>
      <w:tr w:rsidR="00BF2B5B" w:rsidRPr="003072D8" w14:paraId="1ACBCE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0D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58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Themen und Anlässe, bei denen es zu Entscheidungen kommt, oder bei denen Sie </w:t>
            </w:r>
          </w:p>
        </w:tc>
      </w:tr>
      <w:tr w:rsidR="00BF2B5B" w:rsidRPr="003072D8" w14:paraId="59D621C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1F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AB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sich für Entscheidungen zusammensetzen?</w:t>
            </w:r>
          </w:p>
        </w:tc>
      </w:tr>
      <w:tr w:rsidR="00BF2B5B" w:rsidRPr="003072D8" w14:paraId="5E6C08F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DE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FC90" w14:textId="6F1471B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[0:05:45.1]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 ist jetzt im Konkreten, in unserem Projekt / Da gab es einen Antrag im </w:t>
            </w:r>
          </w:p>
        </w:tc>
      </w:tr>
      <w:tr w:rsidR="00BF2B5B" w:rsidRPr="003072D8" w14:paraId="072908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A2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86B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Rahmen des Erasmus+ Projektes, wo wir auch Ziele formuliert haben, wo wir Wege, </w:t>
            </w:r>
          </w:p>
        </w:tc>
      </w:tr>
      <w:tr w:rsidR="00BF2B5B" w:rsidRPr="003072D8" w14:paraId="245407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1C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C5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Inhalte, Umsetzungswege usw. natürlich angegeben haben. Aber es ist ein Antrag. </w:t>
            </w:r>
          </w:p>
        </w:tc>
      </w:tr>
      <w:tr w:rsidR="00BF2B5B" w:rsidRPr="003072D8" w14:paraId="45A8AD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3A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67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Projekte haben auch ihr Eigenleben. Und das heißt, da gibt es auch immer </w:t>
            </w:r>
          </w:p>
        </w:tc>
      </w:tr>
      <w:tr w:rsidR="00BF2B5B" w:rsidRPr="003072D8" w14:paraId="074E60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8D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42D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wieder Veränderungen, ne?</w:t>
            </w:r>
          </w:p>
        </w:tc>
      </w:tr>
      <w:tr w:rsidR="00BF2B5B" w:rsidRPr="003072D8" w14:paraId="268210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63F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1A41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was hier wichtig ist in Entscheidungsprozessen. (unverständlich) Wenn ich </w:t>
            </w:r>
          </w:p>
        </w:tc>
      </w:tr>
      <w:tr w:rsidR="00BF2B5B" w:rsidRPr="003072D8" w14:paraId="38A2F40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F02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44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jetzt an unser Projekt konkret denke,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das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wir im Winter 2019 im Dezember unsere </w:t>
            </w:r>
          </w:p>
        </w:tc>
      </w:tr>
      <w:tr w:rsidR="00BF2B5B" w:rsidRPr="003072D8" w14:paraId="6EB7C06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EB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96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erste Sitzung mit der Steering Group hatten. Wo wir das alles noch mal </w:t>
            </w:r>
          </w:p>
        </w:tc>
      </w:tr>
      <w:tr w:rsidR="00BF2B5B" w:rsidRPr="003072D8" w14:paraId="3F8D039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20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4C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durchgegangen sind und gesagt haben, "Ja, so gehen wir den Weg", "So machen wir </w:t>
            </w:r>
          </w:p>
        </w:tc>
      </w:tr>
      <w:tr w:rsidR="00BF2B5B" w:rsidRPr="003072D8" w14:paraId="217607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0D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563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das", "So werden wir unsere Kommunikation durchführen". Und / Wir machen das </w:t>
            </w:r>
          </w:p>
        </w:tc>
      </w:tr>
      <w:tr w:rsidR="00BF2B5B" w:rsidRPr="003072D8" w14:paraId="0ACF44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72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4F2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jetzt so" usw. Und das haben wir alles schon zum großen Teil wieder aufgeben </w:t>
            </w:r>
          </w:p>
        </w:tc>
      </w:tr>
      <w:tr w:rsidR="00BF2B5B" w:rsidRPr="003072D8" w14:paraId="1D6CE8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E1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40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müssen, aufgrund der aktuellen Corona-Situation. Wo wir eben z.B. dann </w:t>
            </w:r>
          </w:p>
        </w:tc>
      </w:tr>
      <w:tr w:rsidR="00BF2B5B" w:rsidRPr="003072D8" w14:paraId="134B730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78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EFC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entschieden haben / Wir haben es als / Wir sind ja der Leadpartner in dem </w:t>
            </w:r>
          </w:p>
        </w:tc>
      </w:tr>
      <w:tr w:rsidR="00BF2B5B" w:rsidRPr="003072D8" w14:paraId="1C05D50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07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158BC" w14:textId="0F2F4C9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Projekt. Da haben wir uns quasi / Also, die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und ich, schon </w:t>
            </w:r>
          </w:p>
        </w:tc>
      </w:tr>
      <w:tr w:rsidR="00BF2B5B" w:rsidRPr="003072D8" w14:paraId="19078AF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3D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D7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lang uns drum unterhalten. Machen wir es so? Machen wir es nicht? Und haben </w:t>
            </w:r>
          </w:p>
        </w:tc>
      </w:tr>
      <w:tr w:rsidR="00BF2B5B" w:rsidRPr="003072D8" w14:paraId="3F9434D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00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73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vorgeschlagen. Wir lassen diese Transnational Meeting sein und hängen die immer </w:t>
            </w:r>
          </w:p>
        </w:tc>
      </w:tr>
      <w:tr w:rsidR="00BF2B5B" w:rsidRPr="003072D8" w14:paraId="5653B2C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FC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51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an die Workshops-Meetings mit hintendran.</w:t>
            </w:r>
          </w:p>
        </w:tc>
      </w:tr>
      <w:tr w:rsidR="00BF2B5B" w:rsidRPr="003072D8" w14:paraId="4D7290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DDF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334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[0:06:58.2]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Hmhm. Ganz kurz, weil ich bin ja leider /</w:t>
            </w:r>
          </w:p>
        </w:tc>
      </w:tr>
      <w:tr w:rsidR="00BF2B5B" w:rsidRPr="003072D8" w14:paraId="1DD640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1A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C22E" w14:textId="7FFCE1BB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[0:06:59.9]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Das sind z.B. so Entscheidungen.</w:t>
            </w:r>
          </w:p>
        </w:tc>
      </w:tr>
      <w:tr w:rsidR="00BF2B5B" w:rsidRPr="003072D8" w14:paraId="4CDD22D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9D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D3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[0:07:02.1]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in dem Thema drin, was sind denn diese Transnational Meetings?</w:t>
            </w:r>
          </w:p>
        </w:tc>
      </w:tr>
      <w:tr w:rsidR="00BF2B5B" w:rsidRPr="003072D8" w14:paraId="7021ED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2D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44118" w14:textId="1DC37042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[0:07:07.1]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 ist / Sie haben zwei Möglichkeiten. Es gibt die Transnational Meeting, </w:t>
            </w:r>
          </w:p>
        </w:tc>
      </w:tr>
      <w:tr w:rsidR="00BF2B5B" w:rsidRPr="003072D8" w14:paraId="53D5356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8D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F6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sind die Meetings der Steering Groups. Der Steering Group, wollte ich sagen. Das </w:t>
            </w:r>
          </w:p>
        </w:tc>
      </w:tr>
      <w:tr w:rsidR="00BF2B5B" w:rsidRPr="003072D8" w14:paraId="0FFE8E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DB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4B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sind so Formalien in dem Projekt,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ne?Das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/ Da, wo man einfach mehrere Nationen, </w:t>
            </w:r>
          </w:p>
        </w:tc>
      </w:tr>
      <w:tr w:rsidR="00BF2B5B" w:rsidRPr="003072D8" w14:paraId="1AC718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D9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32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 dem transnational zusammenkommt und Sitzungen abhalten, ne? Die laufen so / </w:t>
            </w:r>
          </w:p>
        </w:tc>
      </w:tr>
      <w:tr w:rsidR="00BF2B5B" w:rsidRPr="003072D8" w14:paraId="6C79207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1FB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E3F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können einen Tag laufen, zwei Tage laufen, egal / Und dann gibt es die </w:t>
            </w:r>
          </w:p>
        </w:tc>
      </w:tr>
      <w:tr w:rsidR="00BF2B5B" w:rsidRPr="003072D8" w14:paraId="5114694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68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D1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sogenannten Einheiten, da geht es um Training, um Lernen und so weiter. Wir </w:t>
            </w:r>
          </w:p>
        </w:tc>
      </w:tr>
      <w:tr w:rsidR="00BF2B5B" w:rsidRPr="003072D8" w14:paraId="79B02CD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DA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B2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nennen die einfach Workshop.</w:t>
            </w:r>
          </w:p>
        </w:tc>
      </w:tr>
      <w:tr w:rsidR="00BF2B5B" w:rsidRPr="003072D8" w14:paraId="66978C6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BF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56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[0:07:39.2]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</w:t>
            </w:r>
          </w:p>
        </w:tc>
      </w:tr>
      <w:tr w:rsidR="00BF2B5B" w:rsidRPr="003072D8" w14:paraId="4CFED7A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869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1EA8" w14:textId="079A7F64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[0:07:40.0]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Wo wir die Hospitationen in den Schulen durchführen. Wo wir mit den Lehrern </w:t>
            </w:r>
          </w:p>
        </w:tc>
      </w:tr>
      <w:tr w:rsidR="00BF2B5B" w:rsidRPr="003072D8" w14:paraId="0AA66A9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7D4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1B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/ Also, mit den allen Vertretern in Partnern zusammenkommen.</w:t>
            </w:r>
          </w:p>
        </w:tc>
      </w:tr>
      <w:tr w:rsidR="00BF2B5B" w:rsidRPr="003072D8" w14:paraId="0517EE5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54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70CE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[0:07:46.6]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Also, das heißt, da ist jetzt die Steering Group dabei und die Lehrer auch?</w:t>
            </w:r>
          </w:p>
        </w:tc>
      </w:tr>
      <w:tr w:rsidR="00BF2B5B" w:rsidRPr="003072D8" w14:paraId="57A32E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439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9BA0" w14:textId="589E4202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[0:07:52.1]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Genau. Und die Lehrer dann eben aus den Schulen, aus dem Partnerschulen.</w:t>
            </w:r>
          </w:p>
        </w:tc>
      </w:tr>
      <w:tr w:rsidR="00BF2B5B" w:rsidRPr="003072D8" w14:paraId="2CCD5E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71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C2E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[0:07:54.2]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BF2B5B" w:rsidRPr="003072D8" w14:paraId="0EEDF7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55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492B" w14:textId="0CCB1DD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[0:07:54.7]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 sind dann alle dabei. Und dann haben wir gesagt, dadurch, dass wir durch </w:t>
            </w:r>
          </w:p>
        </w:tc>
      </w:tr>
      <w:tr w:rsidR="00BF2B5B" w:rsidRPr="003072D8" w14:paraId="6775D6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6D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5D3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Corona schon so viel Zeit verloren haben, hängen wir die jetzt dran. Wir bleiben </w:t>
            </w:r>
          </w:p>
        </w:tc>
      </w:tr>
      <w:tr w:rsidR="00BF2B5B" w:rsidRPr="003072D8" w14:paraId="4A78D35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C3C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933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 noch ein bisschen länger und hängen dann die Steering Group Sitzung /</w:t>
            </w:r>
          </w:p>
        </w:tc>
      </w:tr>
      <w:tr w:rsidR="00BF2B5B" w:rsidRPr="003072D8" w14:paraId="62C1872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90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B8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[0:08:05.3]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Okay. </w:t>
            </w:r>
          </w:p>
        </w:tc>
      </w:tr>
      <w:tr w:rsidR="00BF2B5B" w:rsidRPr="003072D8" w14:paraId="1C7BF8A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DB6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ACCD" w14:textId="70383D24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[0:08:05.9]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ist z.B. so ein Entscheidungsprozess, ne? "Passt das?", "Ist das gut?", </w:t>
            </w:r>
          </w:p>
        </w:tc>
      </w:tr>
      <w:tr w:rsidR="00BF2B5B" w:rsidRPr="003072D8" w14:paraId="2291789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F2A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4F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"Wird das für die Kollegen okay sein?" Die waren, was uns nicht gewundert hat / </w:t>
            </w:r>
          </w:p>
        </w:tc>
      </w:tr>
      <w:tr w:rsidR="00BF2B5B" w:rsidRPr="003072D8" w14:paraId="7CB481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0C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6D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Weil jeder / Die haben alle genug zu tun, dass sie froh waren, dass sie nicht </w:t>
            </w:r>
          </w:p>
        </w:tc>
      </w:tr>
      <w:tr w:rsidR="00BF2B5B" w:rsidRPr="003072D8" w14:paraId="6D81DC3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5D3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D9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noch mal extra Termine haben. Sondern das war einfach nur ein Tag länger </w:t>
            </w:r>
          </w:p>
        </w:tc>
      </w:tr>
      <w:tr w:rsidR="00BF2B5B" w:rsidRPr="003072D8" w14:paraId="653BC36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08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18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dableiben und dann die entsprechenden Entscheidungen treffen oder Analysen </w:t>
            </w:r>
          </w:p>
        </w:tc>
      </w:tr>
      <w:tr w:rsidR="00BF2B5B" w:rsidRPr="003072D8" w14:paraId="2189CD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475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C1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machen. Was auch immer dann, ne?</w:t>
            </w:r>
          </w:p>
        </w:tc>
      </w:tr>
      <w:tr w:rsidR="00BF2B5B" w:rsidRPr="003072D8" w14:paraId="1275471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D4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FA0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sind so Entscheidungen, sagen wir, die jetzt wirklich nur auf dem </w:t>
            </w:r>
          </w:p>
        </w:tc>
      </w:tr>
      <w:tr w:rsidR="00BF2B5B" w:rsidRPr="003072D8" w14:paraId="38AFA6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7F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F0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Organisationsrahmen sind, ne? Und dann müssen wir natürlich auch inhaltliche </w:t>
            </w:r>
          </w:p>
        </w:tc>
      </w:tr>
      <w:tr w:rsidR="00BF2B5B" w:rsidRPr="003072D8" w14:paraId="6039A5D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04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EA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Entscheidungen treffen, ne? Und die waren natürlich jetzt im Rahmen von Corona </w:t>
            </w:r>
          </w:p>
        </w:tc>
      </w:tr>
      <w:tr w:rsidR="00BF2B5B" w:rsidRPr="003072D8" w14:paraId="622FE87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33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FC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äußerst komplex und schwierig. Da hat es so einige Online-Sitzungen gegeben mit </w:t>
            </w:r>
          </w:p>
        </w:tc>
      </w:tr>
      <w:tr w:rsidR="00BF2B5B" w:rsidRPr="003072D8" w14:paraId="59B0B6C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1C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DD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der Steering Group / Dass man unseren ersten Workshop online durchführen konnten.</w:t>
            </w:r>
          </w:p>
        </w:tc>
      </w:tr>
      <w:tr w:rsidR="00BF2B5B" w:rsidRPr="003072D8" w14:paraId="6E78E4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55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1B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[0:08:48.0] Können Sie mir da vielleicht noch ein paar [0:08:50.0] Beispiele geben?</w:t>
            </w:r>
          </w:p>
        </w:tc>
      </w:tr>
      <w:tr w:rsidR="00BF2B5B" w:rsidRPr="003072D8" w14:paraId="55BB666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D7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1E33" w14:textId="4C3ADCD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[0:08:51.0]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gerne. Also, wir hatten ja / Unser Plan war ja  2019 Dezember. Wir </w:t>
            </w:r>
          </w:p>
        </w:tc>
      </w:tr>
      <w:tr w:rsidR="00BF2B5B" w:rsidRPr="003072D8" w14:paraId="63C616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D8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EB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treffen uns im März in Vukovar bei den kroatischen Partnern. Und dazwischen </w:t>
            </w:r>
          </w:p>
        </w:tc>
      </w:tr>
      <w:tr w:rsidR="00BF2B5B" w:rsidRPr="003072D8" w14:paraId="54B2799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9C86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9F6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haben wir Fragebögen entwickelt. Also, Hospitationsbögen, wo / Das  sind so ein </w:t>
            </w:r>
          </w:p>
        </w:tc>
      </w:tr>
      <w:tr w:rsidR="00BF2B5B" w:rsidRPr="003072D8" w14:paraId="1AEEB76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A8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70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bisschen / So gelenkte Hospitationen, ne? Dass man nicht eben hin kommt, und </w:t>
            </w:r>
          </w:p>
        </w:tc>
      </w:tr>
      <w:tr w:rsidR="00BF2B5B" w:rsidRPr="003072D8" w14:paraId="736D9E6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12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7C281" w14:textId="77777777" w:rsidR="00BF2B5B" w:rsidRPr="003072D8" w:rsidRDefault="002C3A6A">
            <w:pPr>
              <w:spacing w:after="0" w:line="240" w:lineRule="auto"/>
            </w:pP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sagt,"Ach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wie schön, wie machen Sie das?" Sondern guckt, "Wie machen die zum </w:t>
            </w:r>
          </w:p>
        </w:tc>
      </w:tr>
      <w:tr w:rsidR="00BF2B5B" w:rsidRPr="003072D8" w14:paraId="7BA61B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04C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3B4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Beispiel / führen die Ihre Kommunikationsprozesse innerhalb des Unterrichts </w:t>
            </w:r>
          </w:p>
        </w:tc>
      </w:tr>
      <w:tr w:rsidR="00BF2B5B" w:rsidRPr="003072D8" w14:paraId="48A7A3E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9D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D5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durch?" Ne? "Wie ist da die Schülerbeteiligung?" Weil unser Thema ist ja </w:t>
            </w:r>
          </w:p>
        </w:tc>
      </w:tr>
      <w:tr w:rsidR="00BF2B5B" w:rsidRPr="003072D8" w14:paraId="22A0AB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B2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D3A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Partizipation auch. Und wie läuft das ab?</w:t>
            </w:r>
          </w:p>
        </w:tc>
      </w:tr>
      <w:tr w:rsidR="00BF2B5B" w:rsidRPr="003072D8" w14:paraId="1A2AB1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DF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F96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Ja. Das wollten wir uns alle anschauen. Interviews mit den, mit der Schulleitung </w:t>
            </w:r>
          </w:p>
        </w:tc>
      </w:tr>
      <w:tr w:rsidR="00BF2B5B" w:rsidRPr="003072D8" w14:paraId="0290814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491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FE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führen, mit Lehrern, mit Schülern, eventuell auch mit Eltern, wenn es geht. </w:t>
            </w:r>
          </w:p>
        </w:tc>
      </w:tr>
      <w:tr w:rsidR="00BF2B5B" w:rsidRPr="003072D8" w14:paraId="18B70A4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69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997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Insgesamt. Und dann immer Workshops machen, wo wir dann als Partner </w:t>
            </w:r>
          </w:p>
        </w:tc>
      </w:tr>
      <w:tr w:rsidR="00BF2B5B" w:rsidRPr="003072D8" w14:paraId="155CC26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55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58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zusammenkommen und dann weiterarbeiten. Uns noch mal über die Thematik </w:t>
            </w:r>
          </w:p>
        </w:tc>
      </w:tr>
      <w:tr w:rsidR="00BF2B5B" w:rsidRPr="003072D8" w14:paraId="2D8A4BB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36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00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auseinandersetzen und dann weitermachen. Das war so der Plan. Und den konnten </w:t>
            </w:r>
          </w:p>
        </w:tc>
      </w:tr>
      <w:tr w:rsidR="00BF2B5B" w:rsidRPr="003072D8" w14:paraId="364ECD5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5D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4A6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ja nicht einhalten. Dann haben die Partner abgesagt und dann haben wir die </w:t>
            </w:r>
          </w:p>
        </w:tc>
      </w:tr>
      <w:tr w:rsidR="00BF2B5B" w:rsidRPr="003072D8" w14:paraId="5A6615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96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F4B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 getroffen bilateral, "Okay, ein Team von uns fährt nach Vukovar. </w:t>
            </w:r>
          </w:p>
        </w:tc>
      </w:tr>
      <w:tr w:rsidR="00BF2B5B" w:rsidRPr="003072D8" w14:paraId="716D60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0C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FF5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die werden einfach noch mal an der Ausgestaltung dieser Workshops noch mal </w:t>
            </w:r>
          </w:p>
        </w:tc>
      </w:tr>
      <w:tr w:rsidR="00BF2B5B" w:rsidRPr="003072D8" w14:paraId="30FEB41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B7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E8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arbeiten. Und noch mal so ein Basis-Programm machen. Und noch mal Überarbeitung </w:t>
            </w:r>
          </w:p>
        </w:tc>
      </w:tr>
      <w:tr w:rsidR="00BF2B5B" w:rsidRPr="003072D8" w14:paraId="463111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F74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E78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der Observationsbögen der Interviewbögen usw., ne? Das / </w:t>
            </w:r>
          </w:p>
        </w:tc>
      </w:tr>
      <w:tr w:rsidR="00BF2B5B" w:rsidRPr="003072D8" w14:paraId="4E2530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79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48F9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[0:10:19.0] Okay.</w:t>
            </w:r>
          </w:p>
        </w:tc>
      </w:tr>
      <w:tr w:rsidR="00BF2B5B" w:rsidRPr="003072D8" w14:paraId="4F2CDA0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E1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532D" w14:textId="1CC4A995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Dann / Den [0:10:20.0] habe ich zwischendurch die Entscheidung gedacht, "Um Gottes </w:t>
            </w:r>
          </w:p>
        </w:tc>
      </w:tr>
      <w:tr w:rsidR="00BF2B5B" w:rsidRPr="003072D8" w14:paraId="48B2A02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77D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2E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Willen!". Weil dann gingen nämlich plötzlich überall die Grenzen zu. Das ging ja </w:t>
            </w:r>
          </w:p>
        </w:tc>
      </w:tr>
      <w:tr w:rsidR="00BF2B5B" w:rsidRPr="003072D8" w14:paraId="757D6B3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E2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C4F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innerhalb einer Woche / ging das ja (unverständlich)  im März, ne? Und das war </w:t>
            </w:r>
          </w:p>
        </w:tc>
      </w:tr>
      <w:tr w:rsidR="00BF2B5B" w:rsidRPr="003072D8" w14:paraId="58F1E1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77E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8DD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ja von / Wir haben unsere Juristin gefragt. Die sagt: "Kein Problem." Im </w:t>
            </w:r>
          </w:p>
        </w:tc>
      </w:tr>
      <w:tr w:rsidR="00BF2B5B" w:rsidRPr="003072D8" w14:paraId="4192B75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91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DD4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Auswärtigen Amt ist / Alles kein Problem , ne? Und dann plötzlich ging zack, </w:t>
            </w:r>
          </w:p>
        </w:tc>
      </w:tr>
      <w:tr w:rsidR="00BF2B5B" w:rsidRPr="003072D8" w14:paraId="66362D4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A0F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9A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zack, zack. Ich selber hätte nach Frankreich gemusst. Durfte nicht mehr. Und, </w:t>
            </w:r>
          </w:p>
        </w:tc>
      </w:tr>
      <w:tr w:rsidR="00BF2B5B" w:rsidRPr="003072D8" w14:paraId="5293317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457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57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also, es war / Ich hatte schon den Koffer gepackt / war eigentlich schon </w:t>
            </w:r>
          </w:p>
        </w:tc>
      </w:tr>
      <w:tr w:rsidR="00BF2B5B" w:rsidRPr="003072D8" w14:paraId="7265769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D6A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EE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unterwegs, ne? Also, das war dann / Und ich dachte: "Um Gottes Willen! </w:t>
            </w:r>
          </w:p>
        </w:tc>
      </w:tr>
      <w:tr w:rsidR="00BF2B5B" w:rsidRPr="003072D8" w14:paraId="014DA14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368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FB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Hoffentlich kommen die raus." Ne? Und die kam dann wirklich noch im letzten </w:t>
            </w:r>
          </w:p>
        </w:tc>
      </w:tr>
      <w:tr w:rsidR="00BF2B5B" w:rsidRPr="003072D8" w14:paraId="4757C2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F5A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84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Flieger, ne?</w:t>
            </w:r>
          </w:p>
        </w:tc>
      </w:tr>
      <w:tr w:rsidR="00BF2B5B" w:rsidRPr="003072D8" w14:paraId="7FFCE26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3D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83D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Also, das ist auch zum Beispiel / Da hat man eine Entscheidung getroffen und </w:t>
            </w:r>
          </w:p>
        </w:tc>
      </w:tr>
      <w:tr w:rsidR="00BF2B5B" w:rsidRPr="003072D8" w14:paraId="759E5EF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B4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2BA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plötzlich ist eine Situation da, die man gar nicht so ohne Erfahrung, wie wir </w:t>
            </w:r>
          </w:p>
        </w:tc>
      </w:tr>
      <w:tr w:rsidR="00BF2B5B" w:rsidRPr="003072D8" w14:paraId="4DCCEE7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32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7F0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alle da waren, überhaupt abschätzen konnte, ne? Und da muss man damit eben auch </w:t>
            </w:r>
          </w:p>
        </w:tc>
      </w:tr>
      <w:tr w:rsidR="00BF2B5B" w:rsidRPr="003072D8" w14:paraId="788DB65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1A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C093" w14:textId="3BC076F0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leben. Und ich habe dann zu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gesagt: "Ihr habt ein Auto. Fahrt durch </w:t>
            </w:r>
          </w:p>
        </w:tc>
      </w:tr>
      <w:tr w:rsidR="00BF2B5B" w:rsidRPr="003072D8" w14:paraId="47142B1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A34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591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wie irgendwie könnt. Wenn der Flieger nicht in Belgrad / Wenn das nicht klappt / </w:t>
            </w:r>
          </w:p>
        </w:tc>
      </w:tr>
      <w:tr w:rsidR="00BF2B5B" w:rsidRPr="003072D8" w14:paraId="4A08232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502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E0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 Ne? Also, da muss man wirklich dann Entscheidungen treffen, dann mit dem Team. </w:t>
            </w:r>
          </w:p>
        </w:tc>
      </w:tr>
      <w:tr w:rsidR="00BF2B5B" w:rsidRPr="003072D8" w14:paraId="39F3984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BD1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2C1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Und das gehört da auch viel Vertrauen zu, ne?</w:t>
            </w:r>
          </w:p>
        </w:tc>
      </w:tr>
      <w:tr w:rsidR="00BF2B5B" w:rsidRPr="003072D8" w14:paraId="69A018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27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EE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So, und jetzt kommen wir [0:11:25.0] zu Ihrem Stift und dem Zettel. Und zwar würde ich </w:t>
            </w:r>
          </w:p>
        </w:tc>
      </w:tr>
      <w:tr w:rsidR="00BF2B5B" w:rsidRPr="003072D8" w14:paraId="46FE4A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07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DA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Sie bitten, einmal den Entscheidungsprozess, so wie er jetzt grade im Homeoffice </w:t>
            </w:r>
          </w:p>
        </w:tc>
      </w:tr>
      <w:tr w:rsidR="00BF2B5B" w:rsidRPr="003072D8" w14:paraId="02F1D8D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80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CAE9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mir aufzuzeichnen. Und, wenn Sie dann so weit sind, mir das dann auch </w:t>
            </w:r>
          </w:p>
        </w:tc>
      </w:tr>
      <w:tr w:rsidR="00BF2B5B" w:rsidRPr="003072D8" w14:paraId="5BD93D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02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03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entsprechend zu erläutern. (...)</w:t>
            </w:r>
          </w:p>
        </w:tc>
      </w:tr>
      <w:tr w:rsidR="00BF2B5B" w:rsidRPr="003072D8" w14:paraId="198E9AE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E8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48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was mir noch eingefallen ist, weil ich das in einem der Interviews gesehen </w:t>
            </w:r>
          </w:p>
        </w:tc>
      </w:tr>
      <w:tr w:rsidR="00BF2B5B" w:rsidRPr="003072D8" w14:paraId="03F8955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D0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311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habe. Wenn Sie da irgendwelchen Medien benutzen, dürfen Sie das natürlich auch </w:t>
            </w:r>
          </w:p>
        </w:tc>
      </w:tr>
      <w:tr w:rsidR="00BF2B5B" w:rsidRPr="003072D8" w14:paraId="32DDE9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6E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A3F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gerne einzeichnen. Das macht es dann noch klarer.</w:t>
            </w:r>
          </w:p>
        </w:tc>
      </w:tr>
      <w:tr w:rsidR="00BF2B5B" w:rsidRPr="003072D8" w14:paraId="42687E7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C0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BE40D" w14:textId="08C4A01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[0:12:15.0]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>EDU1:</w:t>
            </w:r>
            <w:r w:rsidR="004176EC" w:rsidRPr="003072D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 (...)  [0:12:30.0] Okay. Also, sehen [0:12:35.0] Sie es?</w:t>
            </w:r>
          </w:p>
        </w:tc>
      </w:tr>
      <w:tr w:rsidR="00BF2B5B" w:rsidRPr="003072D8" w14:paraId="19B6522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A0D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B9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Also, ich starte mit einer Idee oder einer Aufgabe, je nachdem, ne? Das kommt ja </w:t>
            </w:r>
          </w:p>
        </w:tc>
      </w:tr>
      <w:tr w:rsidR="00BF2B5B" w:rsidRPr="003072D8" w14:paraId="136E300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A8B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6F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ganz darauf an /</w:t>
            </w:r>
          </w:p>
        </w:tc>
      </w:tr>
      <w:tr w:rsidR="00BF2B5B" w:rsidRPr="003072D8" w14:paraId="1F82CB1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5883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49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[0:12:42.0] Und das, sind Sie als Lead oder sind das auch die anderen, die mit dieser </w:t>
            </w:r>
          </w:p>
        </w:tc>
      </w:tr>
      <w:tr w:rsidR="00BF2B5B" w:rsidRPr="003072D8" w14:paraId="61F986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D2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76D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Idee und Aufgabe anfangen?</w:t>
            </w:r>
          </w:p>
        </w:tc>
      </w:tr>
      <w:tr w:rsidR="00BF2B5B" w:rsidRPr="003072D8" w14:paraId="7C40DDD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9E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35D5" w14:textId="4A4A8EFF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[0:12:47.0] Also, zum / Wenn ich konkret nehme / Wir haben ja / Wie wir dann im April, </w:t>
            </w:r>
          </w:p>
        </w:tc>
      </w:tr>
      <w:tr w:rsidR="00BF2B5B" w:rsidRPr="003072D8" w14:paraId="5ECC1D4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09B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D3D9" w14:textId="4507BCDB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Mai, Juni gemerkt haben, "Oh, es wird eng" Haben die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und </w:t>
            </w:r>
          </w:p>
        </w:tc>
      </w:tr>
      <w:tr w:rsidR="00BF2B5B" w:rsidRPr="003072D8" w14:paraId="3CCF3B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E0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08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am Telefon miteinander gesprochen. "Irgendwas müssen wir machen, damit die </w:t>
            </w:r>
          </w:p>
        </w:tc>
      </w:tr>
      <w:tr w:rsidR="00BF2B5B" w:rsidRPr="003072D8" w14:paraId="380C4C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C5C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87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Schulen mal in Kontakt kommen." Ne? "Die kommen ja überhaupt nicht in Kontakt." </w:t>
            </w:r>
          </w:p>
        </w:tc>
      </w:tr>
      <w:tr w:rsidR="00BF2B5B" w:rsidRPr="003072D8" w14:paraId="39F9EF3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DF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FBA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Das ist ja gar nicht der Sinn der Sache. Die sollen ja in Kontakt kommen.</w:t>
            </w:r>
          </w:p>
        </w:tc>
      </w:tr>
      <w:tr w:rsidR="00BF2B5B" w:rsidRPr="003072D8" w14:paraId="26D811C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D7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6D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 ist uns eingefallen, dass man vielleicht mit denen einfach, so eine </w:t>
            </w:r>
          </w:p>
        </w:tc>
      </w:tr>
      <w:tr w:rsidR="00BF2B5B" w:rsidRPr="003072D8" w14:paraId="5EB9134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AD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03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Partizipation und so weiter / S [0:13:22.4] o eine Online-Konferenz machen, wo sie über sich </w:t>
            </w:r>
          </w:p>
        </w:tc>
      </w:tr>
      <w:tr w:rsidR="00BF2B5B" w:rsidRPr="003072D8" w14:paraId="1DDC193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BF6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29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mit Corona auseinandersetzen. Was es für sie in ihrem demokratischen Verständnis </w:t>
            </w:r>
          </w:p>
        </w:tc>
      </w:tr>
      <w:tr w:rsidR="00BF2B5B" w:rsidRPr="003072D8" w14:paraId="217B1E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0D3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0063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bedeutet, wenn eben Grundrechte eingeschränkt werden etc., etc. Und das war </w:t>
            </w:r>
          </w:p>
        </w:tc>
      </w:tr>
      <w:tr w:rsidR="00BF2B5B" w:rsidRPr="003072D8" w14:paraId="6CB72E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3E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1402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unsere Idee dann. Und daraus haben wir dann ein Ziel formuliert. Und haben also </w:t>
            </w:r>
          </w:p>
        </w:tc>
      </w:tr>
      <w:tr w:rsidR="00BF2B5B" w:rsidRPr="003072D8" w14:paraId="4E2928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206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9A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 kleines Projektpapier erstellt. Und das haben wir erst erstmal zusammen </w:t>
            </w:r>
          </w:p>
        </w:tc>
      </w:tr>
      <w:tr w:rsidR="00BF2B5B" w:rsidRPr="003072D8" w14:paraId="5BC9755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E8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3A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diskutiert auf der bilateralen Ebene.</w:t>
            </w:r>
          </w:p>
        </w:tc>
      </w:tr>
      <w:tr w:rsidR="00BF2B5B" w:rsidRPr="003072D8" w14:paraId="712737B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841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DD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[0:13:44.0] Also, das / Moment. Nur damit ich Ihnen noch besser folgen kann.  Das, </w:t>
            </w:r>
          </w:p>
        </w:tc>
      </w:tr>
      <w:tr w:rsidR="00BF2B5B" w:rsidRPr="003072D8" w14:paraId="0263CB5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C8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CFBF" w14:textId="6CF9EC7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dieses Projektpapier das haben Sie mit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erstellt, oder? </w:t>
            </w:r>
          </w:p>
        </w:tc>
      </w:tr>
      <w:tr w:rsidR="00BF2B5B" w:rsidRPr="003072D8" w14:paraId="453103E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BE91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41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Das /</w:t>
            </w:r>
          </w:p>
        </w:tc>
      </w:tr>
      <w:tr w:rsidR="00BF2B5B" w:rsidRPr="003072D8" w14:paraId="10C7A84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DA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0714F" w14:textId="629F25AA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[0:13:49.0] Ja, [0:13:50.0] genau. Einfach als / Weil es ist eine Erfahrung. Auch wenn man in so </w:t>
            </w:r>
          </w:p>
        </w:tc>
      </w:tr>
      <w:tr w:rsidR="00BF2B5B" w:rsidRPr="003072D8" w14:paraId="3E3CC5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CD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C7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einer Diskussion jetzt reingeht zum Beispiel / Wir haben ja dann eine </w:t>
            </w:r>
          </w:p>
        </w:tc>
      </w:tr>
      <w:tr w:rsidR="00BF2B5B" w:rsidRPr="003072D8" w14:paraId="7F017ED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A5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18C56" w14:textId="276B3DE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Videokonferenz gehabt, mit der Steering Group. Und, wenn ich da reingehe und </w:t>
            </w:r>
          </w:p>
        </w:tc>
      </w:tr>
      <w:tr w:rsidR="00BF2B5B" w:rsidRPr="003072D8" w14:paraId="36C6FA1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79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79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haben eine Idee. Das wird nichts. Aber wenn ich ein Papier habe, was ich </w:t>
            </w:r>
          </w:p>
        </w:tc>
      </w:tr>
      <w:tr w:rsidR="00BF2B5B" w:rsidRPr="003072D8" w14:paraId="6032A57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28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0A14" w14:textId="3B6312D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vorab verschicke, wo sich jeder mal mit vertraut machen kann, wo </w:t>
            </w:r>
            <w:r w:rsidR="00D47DAF" w:rsidRPr="003072D8">
              <w:rPr>
                <w:rFonts w:ascii="Arial" w:eastAsia="Arial" w:hAnsi="Arial" w:cs="Arial"/>
                <w:color w:val="000000"/>
              </w:rPr>
              <w:t xml:space="preserve">er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Fragen stellen </w:t>
            </w:r>
          </w:p>
        </w:tc>
      </w:tr>
      <w:tr w:rsidR="00BF2B5B" w:rsidRPr="003072D8" w14:paraId="2A04BDB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A3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D8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kann /  Und ich nenne es immer Arbeitspapiere. Und ich sage ja, ich bin da </w:t>
            </w:r>
          </w:p>
        </w:tc>
      </w:tr>
      <w:tr w:rsidR="00BF2B5B" w:rsidRPr="003072D8" w14:paraId="329A15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E00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6B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völlig leidenschaftslos. Wenn einer es durchstreicht und sagt, "Liebe Leute, es </w:t>
            </w:r>
          </w:p>
        </w:tc>
      </w:tr>
      <w:tr w:rsidR="00BF2B5B" w:rsidRPr="003072D8" w14:paraId="655FC1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41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24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nichts." Ne?  Dann ist es so. Habe ich kein Problem mit.  Oder Ergänzungen, </w:t>
            </w:r>
          </w:p>
        </w:tc>
      </w:tr>
      <w:tr w:rsidR="00BF2B5B" w:rsidRPr="003072D8" w14:paraId="63CA12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DA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A7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Veränderungen / Es ist ein Diskussionspapier, eine Tischvorlage, wie man sagt. </w:t>
            </w:r>
          </w:p>
        </w:tc>
      </w:tr>
      <w:tr w:rsidR="00BF2B5B" w:rsidRPr="003072D8" w14:paraId="0E0704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61EA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D6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Ne? Und die steht zur Diskussion. Also, das hier ist auf zwei Ebenen gelaufen. </w:t>
            </w:r>
          </w:p>
        </w:tc>
      </w:tr>
      <w:tr w:rsidR="00BF2B5B" w:rsidRPr="003072D8" w14:paraId="7DF8BF2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F3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7D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Sie können sagen, auf der einen Seite ist /</w:t>
            </w:r>
          </w:p>
        </w:tc>
      </w:tr>
      <w:tr w:rsidR="00BF2B5B" w:rsidRPr="003072D8" w14:paraId="7033D3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38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7C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[0:14:32.0] Moment, ich habe da ganz viele Fragen. Also. Genau. [0:14:35.0] Also, das erste ist die </w:t>
            </w:r>
          </w:p>
        </w:tc>
      </w:tr>
      <w:tr w:rsidR="00BF2B5B" w:rsidRPr="003072D8" w14:paraId="2910A4B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A92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26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Frage - und das bitte auch nur ganz kurz beantworten  -  wenn Sie das mit Frau </w:t>
            </w:r>
          </w:p>
        </w:tc>
      </w:tr>
      <w:tr w:rsidR="00BF2B5B" w:rsidRPr="003072D8" w14:paraId="7931B69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1B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9D77" w14:textId="4C889CFB" w:rsidR="00BF2B5B" w:rsidRPr="003072D8" w:rsidRDefault="0018410E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X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 bearbeitet haben, das Papier. Haben Sie sich da verschiedene </w:t>
            </w:r>
          </w:p>
        </w:tc>
      </w:tr>
      <w:tr w:rsidR="00BF2B5B" w:rsidRPr="003072D8" w14:paraId="58D95FA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DE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117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Versionen hin und her geschickt oder war das ein Dokument, an dem Sie zusammen </w:t>
            </w:r>
          </w:p>
        </w:tc>
      </w:tr>
      <w:tr w:rsidR="00BF2B5B" w:rsidRPr="003072D8" w14:paraId="0EAA4A1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EA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74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gearbeitet haben?</w:t>
            </w:r>
          </w:p>
        </w:tc>
      </w:tr>
      <w:tr w:rsidR="00BF2B5B" w:rsidRPr="003072D8" w14:paraId="748B821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06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A8A61" w14:textId="505050CA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[0:14:51.0] Die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, hat es aufgelegt, als Papier.</w:t>
            </w:r>
            <w:r w:rsidR="002C3A6A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Und ich bin dann </w:t>
            </w:r>
          </w:p>
        </w:tc>
      </w:tr>
      <w:tr w:rsidR="00BF2B5B" w:rsidRPr="003072D8" w14:paraId="3873AC9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27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42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drüber gegangen und dann haben wir es noch mal diskutiert und dann versandten, </w:t>
            </w:r>
          </w:p>
        </w:tc>
      </w:tr>
      <w:tr w:rsidR="00BF2B5B" w:rsidRPr="003072D8" w14:paraId="4EFAEFC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2D0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704A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ne? </w:t>
            </w:r>
          </w:p>
        </w:tc>
      </w:tr>
      <w:tr w:rsidR="00BF2B5B" w:rsidRPr="003072D8" w14:paraId="522C002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C5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CE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[0:15:00.0]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 Und die nächste /</w:t>
            </w:r>
          </w:p>
        </w:tc>
      </w:tr>
      <w:tr w:rsidR="00BF2B5B" w:rsidRPr="003072D8" w14:paraId="3ED26B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F0F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06DF" w14:textId="6A80604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[0:15:01.0]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Weil das anders nicht möglich war, ne?</w:t>
            </w:r>
          </w:p>
        </w:tc>
      </w:tr>
      <w:tr w:rsidR="00BF2B5B" w:rsidRPr="003072D8" w14:paraId="2C44F7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72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9E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[0:15:03.0] Okay.</w:t>
            </w:r>
          </w:p>
        </w:tc>
      </w:tr>
      <w:tr w:rsidR="00BF2B5B" w:rsidRPr="003072D8" w14:paraId="737E517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62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556E" w14:textId="6403A407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[0:15:04.0] Das geht eben ganz [0:15:05.0] einfach / Dann eben per Mail hin und her. Und dann  in </w:t>
            </w:r>
          </w:p>
        </w:tc>
      </w:tr>
      <w:tr w:rsidR="00BF2B5B" w:rsidRPr="003072D8" w14:paraId="7DD447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87A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0D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eine Videokonferenz oder am Telefon wird es dann besprochen, ne?</w:t>
            </w:r>
          </w:p>
        </w:tc>
      </w:tr>
      <w:tr w:rsidR="00BF2B5B" w:rsidRPr="003072D8" w14:paraId="289FF72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C0A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2E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[0:15:10.0]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das nächste, was ich interessant finde, ist die Frage / Sie haben mir </w:t>
            </w:r>
          </w:p>
        </w:tc>
      </w:tr>
      <w:tr w:rsidR="00BF2B5B" w:rsidRPr="003072D8" w14:paraId="51E6EBB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A75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EF2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gesagt, es ist für Sie ein Arbeitspapier. Das heißt, wenn jemand das </w:t>
            </w:r>
          </w:p>
        </w:tc>
      </w:tr>
      <w:tr w:rsidR="00BF2B5B" w:rsidRPr="003072D8" w14:paraId="2C5965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380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292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durchstreicht, dann ist das für Sie auch okay. Und das kann man auch </w:t>
            </w:r>
          </w:p>
        </w:tc>
      </w:tr>
      <w:tr w:rsidR="00BF2B5B" w:rsidRPr="003072D8" w14:paraId="4B6C259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6E5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0E0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kommentieren. Sehen Sie dann die Kommentare oder schicken die Ihnen /</w:t>
            </w:r>
          </w:p>
        </w:tc>
      </w:tr>
      <w:tr w:rsidR="00BF2B5B" w:rsidRPr="003072D8" w14:paraId="206AF71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9A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B043" w14:textId="15666ECE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[0:15:24.0] Ja.</w:t>
            </w:r>
            <w:r w:rsidR="002C3A6A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Also, ich mache immer diese Papiere / mache ich immer mit Änderungen </w:t>
            </w:r>
          </w:p>
        </w:tc>
      </w:tr>
      <w:tr w:rsidR="00BF2B5B" w:rsidRPr="003072D8" w14:paraId="6721B8E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3E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BBE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nachverfolgen.</w:t>
            </w:r>
          </w:p>
        </w:tc>
      </w:tr>
      <w:tr w:rsidR="00BF2B5B" w:rsidRPr="003072D8" w14:paraId="5AB92B9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646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CD5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[0:15:28.5]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Also, das /</w:t>
            </w:r>
          </w:p>
        </w:tc>
      </w:tr>
      <w:tr w:rsidR="00BF2B5B" w:rsidRPr="003072D8" w14:paraId="4D345A7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4D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0010" w14:textId="743A88B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[0:15:30.4]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(unverständlich)  einen sehr demokratischen Weg halte. Weil da jeder / kann </w:t>
            </w:r>
          </w:p>
        </w:tc>
      </w:tr>
      <w:tr w:rsidR="00BF2B5B" w:rsidRPr="003072D8" w14:paraId="7F90845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CD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CC6B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 seinen Kommentar reintun. Er kann ein Wording verändern, er kann  / was weiß </w:t>
            </w:r>
          </w:p>
        </w:tc>
      </w:tr>
      <w:tr w:rsidR="00BF2B5B" w:rsidRPr="003072D8" w14:paraId="251C338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F5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CE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ich machen, ne? Und man kann es nachvollziehen.</w:t>
            </w:r>
          </w:p>
        </w:tc>
      </w:tr>
      <w:tr w:rsidR="00BF2B5B" w:rsidRPr="003072D8" w14:paraId="1B9D837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13B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E4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[0:15:40.0] Genau. </w:t>
            </w:r>
          </w:p>
        </w:tc>
      </w:tr>
      <w:tr w:rsidR="00BF2B5B" w:rsidRPr="003072D8" w14:paraId="52042F2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331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5F927" w14:textId="4546ED6C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Es ist doch offensichtlich, ne? Das (unverständlich) / Das halte ich für ein </w:t>
            </w:r>
          </w:p>
        </w:tc>
      </w:tr>
      <w:tr w:rsidR="00BF2B5B" w:rsidRPr="003072D8" w14:paraId="54DFB4B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29B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BD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ganz gutes Instrument auf Entfernung so zu arbeiten dann.</w:t>
            </w:r>
          </w:p>
        </w:tc>
      </w:tr>
      <w:tr w:rsidR="00BF2B5B" w:rsidRPr="003072D8" w14:paraId="51CC484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A8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06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[0:15:48.0] Ja, da stimme ich Ihnen [0:15:50.0] zu. Aber was mir noch nicht ganz klar ist. Also, </w:t>
            </w:r>
          </w:p>
        </w:tc>
      </w:tr>
      <w:tr w:rsidR="00BF2B5B" w:rsidRPr="003072D8" w14:paraId="567AA07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9F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D4A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schicken die Ihnen diese Änderung dann wieder zurück? Oder ist das ein Dokument, </w:t>
            </w:r>
          </w:p>
        </w:tc>
      </w:tr>
      <w:tr w:rsidR="00BF2B5B" w:rsidRPr="003072D8" w14:paraId="4592CA0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16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45C3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was geteilt ist, wo man dann offen sieht, was die anderen geändert haben?</w:t>
            </w:r>
          </w:p>
        </w:tc>
      </w:tr>
      <w:tr w:rsidR="00BF2B5B" w:rsidRPr="003072D8" w14:paraId="396D6CB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D47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AA4F" w14:textId="59615BA6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[0:15:59.0] Es kommt [0:16:00.0] darauf an, ne? Wir haben (unverständlich) /</w:t>
            </w:r>
          </w:p>
        </w:tc>
      </w:tr>
      <w:tr w:rsidR="00BF2B5B" w:rsidRPr="003072D8" w14:paraId="5549D8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B3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519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[0:16:01.4]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BF2B5B" w:rsidRPr="003072D8" w14:paraId="2DF2CBA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2B8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F410" w14:textId="07525BF7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[0:16:02.0] Ich sag mal so / Also, das hier das sind jetzt zwei Prozesse, ne? Das ist </w:t>
            </w:r>
          </w:p>
        </w:tc>
      </w:tr>
      <w:tr w:rsidR="00BF2B5B" w:rsidRPr="003072D8" w14:paraId="5506E4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78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38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der eine, der Bilaterale, der genauso abläuft wie der andere auch, ne? Wir haben </w:t>
            </w:r>
          </w:p>
        </w:tc>
      </w:tr>
      <w:tr w:rsidR="00BF2B5B" w:rsidRPr="003072D8" w14:paraId="037DA94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24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C6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ja die Idee dann dargeboten. Wir haben die Zielformulierung gemacht / schon ein </w:t>
            </w:r>
          </w:p>
        </w:tc>
      </w:tr>
      <w:tr w:rsidR="00BF2B5B" w:rsidRPr="003072D8" w14:paraId="2F3193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A6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C0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bisschen mehr als Zielformulierung. Schon ein bisschen ausgearbeitet. Und das </w:t>
            </w:r>
          </w:p>
        </w:tc>
      </w:tr>
      <w:tr w:rsidR="00BF2B5B" w:rsidRPr="003072D8" w14:paraId="1371B32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1B6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927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zur Diskussion gestellt, ne? Dann / Also, das sind zwei Ebenen. Das haben </w:t>
            </w:r>
          </w:p>
        </w:tc>
      </w:tr>
      <w:tr w:rsidR="00BF2B5B" w:rsidRPr="003072D8" w14:paraId="7680213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1E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7E74" w14:textId="6DEAE7A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Frau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und ich durchgeführt mit dem kleinen Team, was wir </w:t>
            </w:r>
          </w:p>
        </w:tc>
      </w:tr>
      <w:tr w:rsidR="00BF2B5B" w:rsidRPr="003072D8" w14:paraId="6D6BE1E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775E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E6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haben.  Denen das auch gezeigt, die waren auch begeistert. Da hatten wir hier </w:t>
            </w:r>
          </w:p>
        </w:tc>
      </w:tr>
      <w:tr w:rsidR="00BF2B5B" w:rsidRPr="003072D8" w14:paraId="4EC6E16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24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6A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 Sitzung. Und dann ist die Entscheidung / gesagt "Okay.  Das </w:t>
            </w:r>
          </w:p>
        </w:tc>
      </w:tr>
      <w:tr w:rsidR="00BF2B5B" w:rsidRPr="003072D8" w14:paraId="3B8DEAC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25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2D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Deutschland-Team - wenn man so will - macht den Vorschlag. Und den Vorschlag </w:t>
            </w:r>
          </w:p>
        </w:tc>
      </w:tr>
      <w:tr w:rsidR="00BF2B5B" w:rsidRPr="003072D8" w14:paraId="3E35FCD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4800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4F8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geben wir jetzt rein."</w:t>
            </w:r>
          </w:p>
        </w:tc>
      </w:tr>
      <w:tr w:rsidR="00BF2B5B" w:rsidRPr="003072D8" w14:paraId="3EB367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85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0C2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wir haben natürlich vorab das zugesandt. Da konnte sich jeder mit </w:t>
            </w:r>
          </w:p>
        </w:tc>
      </w:tr>
      <w:tr w:rsidR="00BF2B5B" w:rsidRPr="003072D8" w14:paraId="58FEEA2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0A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88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auseinandersetzen. Und wir haben es dann da anders gemacht. Normalerweise läuft </w:t>
            </w:r>
          </w:p>
        </w:tc>
      </w:tr>
      <w:tr w:rsidR="00BF2B5B" w:rsidRPr="003072D8" w14:paraId="3BBE4A2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952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2A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es halt oft so, dass man dann alle Partner das zurückschicken. Und dann sieht </w:t>
            </w:r>
          </w:p>
        </w:tc>
      </w:tr>
      <w:tr w:rsidR="00BF2B5B" w:rsidRPr="003072D8" w14:paraId="03125C1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48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C4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die Veränderungen und es wird an alle gegeben. Und dann kann man sich noch </w:t>
            </w:r>
          </w:p>
        </w:tc>
      </w:tr>
      <w:tr w:rsidR="00BF2B5B" w:rsidRPr="003072D8" w14:paraId="62CD66C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744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23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mal auseinandersetzen damit und dann wird es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eben so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verabschiedet. Haben wir </w:t>
            </w:r>
          </w:p>
        </w:tc>
      </w:tr>
      <w:tr w:rsidR="00BF2B5B" w:rsidRPr="003072D8" w14:paraId="3562B0F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C99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0D4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anderen Projekten auch gemacht. Wo man dann eben in der Videokonferenz dann noch </w:t>
            </w:r>
          </w:p>
        </w:tc>
      </w:tr>
      <w:tr w:rsidR="00BF2B5B" w:rsidRPr="003072D8" w14:paraId="10A6643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A65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15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mal durchgeht. Es teilt im Bildschirm, und dann durchgeht und dann ist okay. </w:t>
            </w:r>
          </w:p>
        </w:tc>
      </w:tr>
      <w:tr w:rsidR="00BF2B5B" w:rsidRPr="003072D8" w14:paraId="55BE958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AA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B76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hier haben wir das auch so gemacht. Und dann haben wir aber / In / Sind wir </w:t>
            </w:r>
          </w:p>
        </w:tc>
      </w:tr>
      <w:tr w:rsidR="00BF2B5B" w:rsidRPr="003072D8" w14:paraId="4AE38C4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3A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022C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 Kleingruppen gegangen. Und -  wenn ich mich recht erinnere / -  Und da haben </w:t>
            </w:r>
          </w:p>
        </w:tc>
      </w:tr>
      <w:tr w:rsidR="00BF2B5B" w:rsidRPr="003072D8" w14:paraId="4D4C1F1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70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BFB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das mit dem Etherpad gemacht, dann ne? Wo alle ihre Ideen reinschreiben </w:t>
            </w:r>
          </w:p>
        </w:tc>
      </w:tr>
      <w:tr w:rsidR="00BF2B5B" w:rsidRPr="003072D8" w14:paraId="1C22190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352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44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konnten.</w:t>
            </w:r>
          </w:p>
        </w:tc>
      </w:tr>
      <w:tr w:rsidR="00BF2B5B" w:rsidRPr="003072D8" w14:paraId="3E61DE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E8A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10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[0:17:27.0] Und dieses /</w:t>
            </w:r>
          </w:p>
        </w:tc>
      </w:tr>
      <w:tr w:rsidR="00BF2B5B" w:rsidRPr="003072D8" w14:paraId="53CD50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61D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A576" w14:textId="50DE7D2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[0:17:28.2]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Wichtig, ne?</w:t>
            </w:r>
          </w:p>
        </w:tc>
      </w:tr>
      <w:tr w:rsidR="00BF2B5B" w:rsidRPr="003072D8" w14:paraId="2603239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8E3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B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die Kleingruppen / und dieses [0:17:30.0] in die Kleingruppen gehen. Das war während </w:t>
            </w:r>
          </w:p>
        </w:tc>
      </w:tr>
      <w:tr w:rsidR="00BF2B5B" w:rsidRPr="003072D8" w14:paraId="6ED365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94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80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der Videokonferenz richtig.</w:t>
            </w:r>
          </w:p>
        </w:tc>
      </w:tr>
      <w:tr w:rsidR="00BF2B5B" w:rsidRPr="003072D8" w14:paraId="2BBBCE1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1FE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D589" w14:textId="276E5188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[0:17:34.0] Ja, genau. Genau [0:17:35.0] das war so ein Breakout Raum und dann eben / Und dann haben </w:t>
            </w:r>
          </w:p>
        </w:tc>
      </w:tr>
      <w:tr w:rsidR="00BF2B5B" w:rsidRPr="003072D8" w14:paraId="1011D7A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D78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CE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ein Etherpad reingelegt. Und da haben sie alles reingeschrieben, ne? Und das </w:t>
            </w:r>
          </w:p>
        </w:tc>
      </w:tr>
      <w:tr w:rsidR="00BF2B5B" w:rsidRPr="003072D8" w14:paraId="68010B0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AB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8BF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war ganz wichtig, ne? Weil sie da die Ideen ausgetauscht haben, Ängste oder </w:t>
            </w:r>
          </w:p>
        </w:tc>
      </w:tr>
      <w:tr w:rsidR="00BF2B5B" w:rsidRPr="003072D8" w14:paraId="48D0727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F1A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F6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gesagt haben "Oh nein, bei uns klappt das nicht", ne? Oder "Wie soll ich das </w:t>
            </w:r>
          </w:p>
        </w:tc>
      </w:tr>
      <w:tr w:rsidR="00BF2B5B" w:rsidRPr="003072D8" w14:paraId="53A01A3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22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4E5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richtig verstehen? Ich habe das nicht verstanden" und so weiter. Sodass wir dann </w:t>
            </w:r>
          </w:p>
        </w:tc>
      </w:tr>
      <w:tr w:rsidR="00BF2B5B" w:rsidRPr="003072D8" w14:paraId="346C4B2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18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B95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zum Schluss fertig waren, zwei Papiere hatten.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dann wiederum auch zu dem </w:t>
            </w:r>
          </w:p>
        </w:tc>
      </w:tr>
      <w:tr w:rsidR="00BF2B5B" w:rsidRPr="003072D8" w14:paraId="407213C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ED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EA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Entscheidungsprozess noch mal geführt haben. Und dann haben wir dann noch mal /</w:t>
            </w:r>
          </w:p>
        </w:tc>
      </w:tr>
      <w:tr w:rsidR="00BF2B5B" w:rsidRPr="003072D8" w14:paraId="342343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83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D06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[0:18:03.0] Entschuldigung, ich habe eine ganz kurze Rückfrage.</w:t>
            </w:r>
          </w:p>
        </w:tc>
      </w:tr>
      <w:tr w:rsidR="00BF2B5B" w:rsidRPr="003072D8" w14:paraId="75D37A6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FA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D087" w14:textId="3858C3F7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Wir müssen mit der Schule Rück /</w:t>
            </w:r>
          </w:p>
        </w:tc>
      </w:tr>
      <w:tr w:rsidR="00BF2B5B" w:rsidRPr="003072D8" w14:paraId="2FD2D95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6D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6B5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[0:18:05.0] Ich habe auch noch mal ganz kurz eine Verständnisfrage.</w:t>
            </w:r>
          </w:p>
        </w:tc>
      </w:tr>
      <w:tr w:rsidR="00BF2B5B" w:rsidRPr="003072D8" w14:paraId="3CCC71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D3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90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[0:18:06.0] Ja, machen Sie. Unterbrechen Sie mich. Kein Problem. Machen Sie.</w:t>
            </w:r>
          </w:p>
        </w:tc>
      </w:tr>
      <w:tr w:rsidR="00BF2B5B" w:rsidRPr="003072D8" w14:paraId="77D2EEC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AE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A7E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[0:18:09.0] Bei dem Etherpad. Ist das [0:18:10.0] anonym oder ist das? / sehe ich, wer das schreibt </w:t>
            </w:r>
          </w:p>
        </w:tc>
      </w:tr>
      <w:tr w:rsidR="00BF2B5B" w:rsidRPr="003072D8" w14:paraId="48FBA81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E33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606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mit den Beiträgen?</w:t>
            </w:r>
          </w:p>
        </w:tc>
      </w:tr>
      <w:tr w:rsidR="00BF2B5B" w:rsidRPr="003072D8" w14:paraId="26CF7C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F9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9031" w14:textId="21D66355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[0:18:14.0] Also, es ist so. Also, das machen wir nicht anonym, sondern /</w:t>
            </w:r>
          </w:p>
        </w:tc>
      </w:tr>
      <w:tr w:rsidR="00BF2B5B" w:rsidRPr="003072D8" w14:paraId="58D0F5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40B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764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[0:18:19.0] Ah, okay.</w:t>
            </w:r>
          </w:p>
        </w:tc>
      </w:tr>
      <w:tr w:rsidR="00BF2B5B" w:rsidRPr="003072D8" w14:paraId="5A08AFB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B49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EA99" w14:textId="6FAABC7F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Entweder wird eine Farbe [0:18:20.0] zugeteilt. Aber wenn zu viele sind, klappt das </w:t>
            </w:r>
          </w:p>
        </w:tc>
      </w:tr>
      <w:tr w:rsidR="00BF2B5B" w:rsidRPr="003072D8" w14:paraId="1E7A152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12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8E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nicht. Und dann schreibt einer in Klammern schnell seinen Namen dahinter, ne ?</w:t>
            </w:r>
          </w:p>
        </w:tc>
      </w:tr>
      <w:tr w:rsidR="00BF2B5B" w:rsidRPr="003072D8" w14:paraId="66A4FED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A4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E19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[0:18:25.7]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Okay.</w:t>
            </w:r>
          </w:p>
        </w:tc>
      </w:tr>
      <w:tr w:rsidR="00BF2B5B" w:rsidRPr="003072D8" w14:paraId="71B2AB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56C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6C6E" w14:textId="30C42D9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[0:18:26.1]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Dann weiß man wer es geschrieben hat, ne? Das ist schon wichtig zum </w:t>
            </w:r>
          </w:p>
        </w:tc>
      </w:tr>
      <w:tr w:rsidR="00BF2B5B" w:rsidRPr="003072D8" w14:paraId="21946A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CB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0ED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Nachvollziehen wer was meint und so weiter. Das ist ja auch kein Problem, ne? </w:t>
            </w:r>
          </w:p>
        </w:tc>
      </w:tr>
      <w:tr w:rsidR="00BF2B5B" w:rsidRPr="003072D8" w14:paraId="4BF3F3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C6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D63A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ist ja auch / Es ist ja eine demokratische Diskussion, ne? Und es ist ja </w:t>
            </w:r>
          </w:p>
        </w:tc>
      </w:tr>
      <w:tr w:rsidR="00BF2B5B" w:rsidRPr="003072D8" w14:paraId="0EB25D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90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45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keine geheime Wahl, sondern das ist schon / Oder eine Evaluation, die wir </w:t>
            </w:r>
          </w:p>
        </w:tc>
      </w:tr>
      <w:tr w:rsidR="00BF2B5B" w:rsidRPr="003072D8" w14:paraId="0000A4B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32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E4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schriftlich immer anonym machen. Aber das da ist ja / Es ist ja wichtig gewesen </w:t>
            </w:r>
          </w:p>
        </w:tc>
      </w:tr>
      <w:tr w:rsidR="00BF2B5B" w:rsidRPr="003072D8" w14:paraId="483428E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E9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98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Meinungsbild zu haben, ne? Und dann ist eben die Entscheidung gefallen. Wir </w:t>
            </w:r>
          </w:p>
        </w:tc>
      </w:tr>
      <w:tr w:rsidR="00BF2B5B" w:rsidRPr="003072D8" w14:paraId="6A6BD24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86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9F6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gucken. Wir reden mit den Schulen. Jeder hat dann einen Partner. Hat er mit </w:t>
            </w:r>
          </w:p>
        </w:tc>
      </w:tr>
      <w:tr w:rsidR="00BF2B5B" w:rsidRPr="003072D8" w14:paraId="0D888BF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E35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BF5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seinen Schulen gesprochen.</w:t>
            </w:r>
          </w:p>
        </w:tc>
      </w:tr>
      <w:tr w:rsidR="00BF2B5B" w:rsidRPr="003072D8" w14:paraId="2FE2E32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B6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7C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Weil wir auch / Das war auch mal eine Entscheidung in der Steering Group. Wir </w:t>
            </w:r>
          </w:p>
        </w:tc>
      </w:tr>
      <w:tr w:rsidR="00BF2B5B" w:rsidRPr="003072D8" w14:paraId="3A37B2D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BA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C42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gehen nicht einfach direkt an alle Schulen ran, sondern das macht jeweils der </w:t>
            </w:r>
          </w:p>
        </w:tc>
      </w:tr>
      <w:tr w:rsidR="00BF2B5B" w:rsidRPr="003072D8" w14:paraId="2EBEA1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42D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DAB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Steering Group Partner. Der hat die Kommunikation mit der Schule.</w:t>
            </w:r>
          </w:p>
        </w:tc>
      </w:tr>
      <w:tr w:rsidR="00BF2B5B" w:rsidRPr="003072D8" w14:paraId="7DA4511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C5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26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[0:19:10.0] dann haben wir noch mal eine Schleife gezogen, wie so oft ist. Weil das so </w:t>
            </w:r>
          </w:p>
        </w:tc>
      </w:tr>
      <w:tr w:rsidR="00BF2B5B" w:rsidRPr="003072D8" w14:paraId="2200AE1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9C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D5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typisch dann, ne? Dann haben wir gesagt: "Machen wir es?" Da hatten wir schon </w:t>
            </w:r>
          </w:p>
        </w:tc>
      </w:tr>
      <w:tr w:rsidR="00BF2B5B" w:rsidRPr="003072D8" w14:paraId="29E8474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A0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14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gedacht: "Okay. Am Ende der Sitzung haben wir eine Entscheidung" Hatten wir aber </w:t>
            </w:r>
          </w:p>
        </w:tc>
      </w:tr>
      <w:tr w:rsidR="00BF2B5B" w:rsidRPr="003072D8" w14:paraId="189B5C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49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4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nicht. Da musste noch mal eine Schleife gezogen werden. Auch die Schulen </w:t>
            </w:r>
          </w:p>
        </w:tc>
      </w:tr>
      <w:tr w:rsidR="00BF2B5B" w:rsidRPr="003072D8" w14:paraId="3F63DEF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1E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3B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untereinander noch mal. Und jetzt ist die Entscheidung gefallen. Die einen, die </w:t>
            </w:r>
          </w:p>
        </w:tc>
      </w:tr>
      <w:tr w:rsidR="00BF2B5B" w:rsidRPr="003072D8" w14:paraId="47C1F6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12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B3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sich rausziehen mussten das ist Finnland. Das liegt aber daran, dass da in der </w:t>
            </w:r>
          </w:p>
        </w:tc>
      </w:tr>
      <w:tr w:rsidR="00BF2B5B" w:rsidRPr="003072D8" w14:paraId="2245209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4E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29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Schule gerade eine  handelnde Person im Projekt nicht greifbar ist. </w:t>
            </w:r>
          </w:p>
        </w:tc>
      </w:tr>
      <w:tr w:rsidR="00BF2B5B" w:rsidRPr="003072D8" w14:paraId="02E7314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1E5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CA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(unverständlich) Genau weiß ich nicht, ob krank oder sonst irgendwas, aber sie </w:t>
            </w:r>
          </w:p>
        </w:tc>
      </w:tr>
      <w:tr w:rsidR="00BF2B5B" w:rsidRPr="003072D8" w14:paraId="209E494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2B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F1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nicht mehr da. </w:t>
            </w:r>
          </w:p>
        </w:tc>
      </w:tr>
      <w:tr w:rsidR="00BF2B5B" w:rsidRPr="003072D8" w14:paraId="5B62A2F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63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AB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Ich [0:19:40.0] habe mir noch mal ganz kurz eine Frage. Sie sagten, Sie dachten ja, am </w:t>
            </w:r>
          </w:p>
        </w:tc>
      </w:tr>
      <w:tr w:rsidR="00BF2B5B" w:rsidRPr="003072D8" w14:paraId="493812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5E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47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Ende hätten sie eine Entscheidung, hatten Sie aber nicht. Was für mich jetzt </w:t>
            </w:r>
          </w:p>
        </w:tc>
      </w:tr>
      <w:tr w:rsidR="00BF2B5B" w:rsidRPr="003072D8" w14:paraId="1AC542B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70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4C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noch unklar ist. Was denken Sie, woran lag es, dass es noch keine Entscheidung </w:t>
            </w:r>
          </w:p>
        </w:tc>
      </w:tr>
      <w:tr w:rsidR="00BF2B5B" w:rsidRPr="003072D8" w14:paraId="5D847F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8C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D578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gab?</w:t>
            </w:r>
          </w:p>
        </w:tc>
      </w:tr>
      <w:tr w:rsidR="00BF2B5B" w:rsidRPr="003072D8" w14:paraId="575B4D7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1C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EC06" w14:textId="772ED4B1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[0:19:53.0] Es lag daran / an verschiedenen [0:19:55.0] Dingen. Erst einmal war das eine Abweichung </w:t>
            </w:r>
          </w:p>
        </w:tc>
      </w:tr>
      <w:tr w:rsidR="00BF2B5B" w:rsidRPr="003072D8" w14:paraId="77DB01C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8D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4BF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von dem Antrag. Eine Abweichung von den Vereinbarungen, die wir getroffen haben. </w:t>
            </w:r>
          </w:p>
        </w:tc>
      </w:tr>
      <w:tr w:rsidR="00BF2B5B" w:rsidRPr="003072D8" w14:paraId="61CED48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21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24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Es war halt einfach nur der Situation geschuldet, ne? Und unsere Vorstellungen </w:t>
            </w:r>
          </w:p>
        </w:tc>
      </w:tr>
      <w:tr w:rsidR="00BF2B5B" w:rsidRPr="003072D8" w14:paraId="2D7686A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3F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2B86" w14:textId="4CA9DDF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damals ist eben auch so interessant, wie die /  Frau  </w:t>
            </w:r>
            <w:r w:rsidR="0018410E" w:rsidRPr="003072D8">
              <w:rPr>
                <w:rFonts w:ascii="Arial" w:eastAsia="Arial" w:hAnsi="Arial" w:cs="Arial"/>
                <w:color w:val="000000"/>
              </w:rPr>
              <w:t>X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und ich </w:t>
            </w:r>
          </w:p>
        </w:tc>
      </w:tr>
      <w:tr w:rsidR="00BF2B5B" w:rsidRPr="003072D8" w14:paraId="094014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84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1CD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(unverständlich)  die Entscheidung getroffen haben zusammen (unverständlich)  </w:t>
            </w:r>
          </w:p>
        </w:tc>
      </w:tr>
      <w:tr w:rsidR="00BF2B5B" w:rsidRPr="003072D8" w14:paraId="3606DC2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F5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99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"Wir geben das in den Partnern rein." Hatten wir gedacht, "Das geht jetzt ganz </w:t>
            </w:r>
          </w:p>
        </w:tc>
      </w:tr>
      <w:tr w:rsidR="00BF2B5B" w:rsidRPr="003072D8" w14:paraId="2C60F52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96F3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1B5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schnell.  Die Schulen machen was", und so weiter. Und dann kam diese ganzen </w:t>
            </w:r>
          </w:p>
        </w:tc>
      </w:tr>
      <w:tr w:rsidR="00BF2B5B" w:rsidRPr="003072D8" w14:paraId="56BBD18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97D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DA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Schulschließungen. Und dann / Da wurde die Situation ja so gänzlich anders, wie </w:t>
            </w:r>
          </w:p>
        </w:tc>
      </w:tr>
      <w:tr w:rsidR="00BF2B5B" w:rsidRPr="003072D8" w14:paraId="413A52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15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8A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wir sie uns gar nicht vorstellen konnten, ne?</w:t>
            </w:r>
          </w:p>
        </w:tc>
      </w:tr>
      <w:tr w:rsidR="00BF2B5B" w:rsidRPr="003072D8" w14:paraId="0709C38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05B0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CF9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 wir / Dadurch was nicht mehr möglich. Wir hatten gedacht, dass so eine </w:t>
            </w:r>
          </w:p>
        </w:tc>
      </w:tr>
      <w:tr w:rsidR="00BF2B5B" w:rsidRPr="003072D8" w14:paraId="7661C9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F7D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7FA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Überbrückungszeit, bis wir vielleicht "Den Winter über machen, die und dann </w:t>
            </w:r>
          </w:p>
        </w:tc>
      </w:tr>
      <w:tr w:rsidR="00BF2B5B" w:rsidRPr="003072D8" w14:paraId="073C1E4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87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6B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haben wir das im Frühjahr." ne?  Aber nein, die fangen jetzt an, die Schulen </w:t>
            </w:r>
          </w:p>
        </w:tc>
      </w:tr>
      <w:tr w:rsidR="00BF2B5B" w:rsidRPr="003072D8" w14:paraId="1EA56D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CA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58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(lacht).</w:t>
            </w:r>
          </w:p>
        </w:tc>
      </w:tr>
      <w:tr w:rsidR="00BF2B5B" w:rsidRPr="003072D8" w14:paraId="18D563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7E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31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das sind so Entscheidungsprozesse. Man trifft eine Entscheidung und hat eine </w:t>
            </w:r>
          </w:p>
        </w:tc>
      </w:tr>
      <w:tr w:rsidR="00BF2B5B" w:rsidRPr="003072D8" w14:paraId="0165EF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A6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9B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Idee und denkt: "Okay, das geben wir in die Sitzung rein und am Ende / unser </w:t>
            </w:r>
          </w:p>
        </w:tc>
      </w:tr>
      <w:tr w:rsidR="00BF2B5B" w:rsidRPr="003072D8" w14:paraId="293C7ED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BC43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2F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Ziel ist am Ende eine Entscheidung." Und die war nicht da, ne? Wir mussten also </w:t>
            </w:r>
          </w:p>
        </w:tc>
      </w:tr>
      <w:tr w:rsidR="00BF2B5B" w:rsidRPr="003072D8" w14:paraId="777C7AE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69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0F1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zwei Schleifen ziehen und jetzt ist es da. Die Schulen  haben sich geklärt </w:t>
            </w:r>
          </w:p>
        </w:tc>
      </w:tr>
      <w:tr w:rsidR="00BF2B5B" w:rsidRPr="003072D8" w14:paraId="52A37E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508A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9C2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miteinander in der letzten Sitzung. Da war ich allerdings nicht dabei. Und das </w:t>
            </w:r>
          </w:p>
        </w:tc>
      </w:tr>
      <w:tr w:rsidR="00BF2B5B" w:rsidRPr="003072D8" w14:paraId="58B018E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465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30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läuft jetzt. Die werden das machen. Und die Schüler sind glücklich und zufrieden,</w:t>
            </w:r>
          </w:p>
        </w:tc>
      </w:tr>
      <w:tr w:rsidR="00BF2B5B" w:rsidRPr="003072D8" w14:paraId="49916B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58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4B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dass sie so was international machen können . Was wir auch / was uns klar war, </w:t>
            </w:r>
          </w:p>
        </w:tc>
      </w:tr>
      <w:tr w:rsidR="00BF2B5B" w:rsidRPr="003072D8" w14:paraId="7C56EE0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A2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94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ne?</w:t>
            </w:r>
          </w:p>
        </w:tc>
      </w:tr>
      <w:tr w:rsidR="00BF2B5B" w:rsidRPr="003072D8" w14:paraId="5F5D2C8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7D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65AF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Aber / Das ist [0:21:15.0] ebenso, wo man / noch mal zu sagen eine Idee hat, ein Konzept </w:t>
            </w:r>
          </w:p>
        </w:tc>
      </w:tr>
      <w:tr w:rsidR="00BF2B5B" w:rsidRPr="003072D8" w14:paraId="2E00724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B6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AA1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macht,  / wie auch immer, mit Zielen usw. das ausdiskutiert, 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reingibt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in den </w:t>
            </w:r>
          </w:p>
        </w:tc>
      </w:tr>
      <w:tr w:rsidR="00BF2B5B" w:rsidRPr="003072D8" w14:paraId="4C749AF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C1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80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Entscheidungsprozess. Und das ist ja schon Entscheidungsprozess, der ist ja auch </w:t>
            </w:r>
          </w:p>
        </w:tc>
      </w:tr>
      <w:tr w:rsidR="00BF2B5B" w:rsidRPr="003072D8" w14:paraId="4A79B9D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74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A9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schon gelaufen, ne? Es sind also ganz verschiedene Ebenen der </w:t>
            </w:r>
          </w:p>
        </w:tc>
      </w:tr>
      <w:tr w:rsidR="00BF2B5B" w:rsidRPr="003072D8" w14:paraId="5EBE680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E7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ED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Entscheidungsprozesse, ne? Und dann eben läuft es nicht so, wie man gedacht hat, </w:t>
            </w:r>
          </w:p>
        </w:tc>
      </w:tr>
      <w:tr w:rsidR="00BF2B5B" w:rsidRPr="003072D8" w14:paraId="06FBBE1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A1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AC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dass es läuft in diesem Entscheidungsprozess, ne? Weil das ist eben auch sehr </w:t>
            </w:r>
          </w:p>
        </w:tc>
      </w:tr>
      <w:tr w:rsidR="00BF2B5B" w:rsidRPr="003072D8" w14:paraId="5968B85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E1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9C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demokratisch. Da zieht man eben Schleifen. In dem anderen Projekt [0:21:45.0] haben wir ein </w:t>
            </w:r>
          </w:p>
        </w:tc>
      </w:tr>
      <w:tr w:rsidR="00BF2B5B" w:rsidRPr="003072D8" w14:paraId="44CD344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6D0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39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Simulationsspiel entwickelt, wo es um solche Entscheidungsprozesse geht. Wo </w:t>
            </w:r>
          </w:p>
        </w:tc>
      </w:tr>
      <w:tr w:rsidR="00BF2B5B" w:rsidRPr="003072D8" w14:paraId="2C489DC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75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0D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Schüler lernen /  Und wie lange das dauert, ne? Es geht / Es sind </w:t>
            </w:r>
          </w:p>
        </w:tc>
      </w:tr>
      <w:tr w:rsidR="00BF2B5B" w:rsidRPr="003072D8" w14:paraId="7B4644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E4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9F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Interessengruppen. Und die müssen einen Vertreter schicken mit einem Auftrag in </w:t>
            </w:r>
          </w:p>
        </w:tc>
      </w:tr>
      <w:tr w:rsidR="00BF2B5B" w:rsidRPr="003072D8" w14:paraId="385EDF3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049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42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große Steuerung, Lenkungsausschuss. [0:22:05.0] Und das müssen sie lernen, wie das geht, </w:t>
            </w:r>
          </w:p>
        </w:tc>
      </w:tr>
      <w:tr w:rsidR="00BF2B5B" w:rsidRPr="003072D8" w14:paraId="4305EF5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2B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64B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ne? Und das am Ende dann eben eine Entscheidung steht, eine gemeinsame. Die </w:t>
            </w:r>
          </w:p>
        </w:tc>
      </w:tr>
      <w:tr w:rsidR="00BF2B5B" w:rsidRPr="003072D8" w14:paraId="713160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74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56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heißt, "Wir machen dieses Projekt." Kann aber auch sein, "Wir machen es anders </w:t>
            </w:r>
          </w:p>
        </w:tc>
      </w:tr>
      <w:tr w:rsidR="00BF2B5B" w:rsidRPr="003072D8" w14:paraId="727EB9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799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A2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Projekt", kann aber auch sein, "Wir machen es nicht ". Und deshalb müssen </w:t>
            </w:r>
          </w:p>
        </w:tc>
      </w:tr>
      <w:tr w:rsidR="00BF2B5B" w:rsidRPr="003072D8" w14:paraId="5655611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1B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E3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lernen. Und wir machen gerade eine Online-Version. Das ist. </w:t>
            </w:r>
          </w:p>
        </w:tc>
      </w:tr>
      <w:tr w:rsidR="00BF2B5B" w:rsidRPr="003072D8" w14:paraId="115F12A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C8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41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[0:22:24.0] Okay. </w:t>
            </w:r>
          </w:p>
        </w:tc>
      </w:tr>
      <w:tr w:rsidR="00BF2B5B" w:rsidRPr="003072D8" w14:paraId="317B87F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C3F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DF18" w14:textId="255B2EA2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zu überbrücken. Und das sind so genau wie im richtigen Leben. Das ist </w:t>
            </w:r>
          </w:p>
        </w:tc>
      </w:tr>
      <w:tr w:rsidR="00BF2B5B" w:rsidRPr="003072D8" w14:paraId="73E6BB2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E0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0E2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genauso wie im richtigen Leben. Man muss dann die Geduld haben und sagen, "Okay, </w:t>
            </w:r>
          </w:p>
        </w:tc>
      </w:tr>
      <w:tr w:rsidR="00BF2B5B" w:rsidRPr="003072D8" w14:paraId="660D5BE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16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F0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es geht nicht gegen uns persönlich, sondern da sind Umstände, die / da </w:t>
            </w:r>
          </w:p>
        </w:tc>
      </w:tr>
      <w:tr w:rsidR="00BF2B5B" w:rsidRPr="003072D8" w14:paraId="52BA053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920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E4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funktioniert es nicht. Müssen wir noch mal eine Schleife ziehen." Aber immer </w:t>
            </w:r>
          </w:p>
        </w:tc>
      </w:tr>
      <w:tr w:rsidR="00BF2B5B" w:rsidRPr="003072D8" w14:paraId="6D386DE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F0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3E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Ziele nicht aus den Augen verlieren eine Entscheidung zu haben am Ende. Und die </w:t>
            </w:r>
          </w:p>
        </w:tc>
      </w:tr>
      <w:tr w:rsidR="00BF2B5B" w:rsidRPr="003072D8" w14:paraId="049F67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383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69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kann, hätte heißen können "Nein, wir wollen das nicht." Hätten wir akzeptiert. </w:t>
            </w:r>
          </w:p>
        </w:tc>
      </w:tr>
      <w:tr w:rsidR="00BF2B5B" w:rsidRPr="003072D8" w14:paraId="6460788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1F4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0A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Okay. Sie haben gesagt: "Wir machen das." Außer Finnland, die gesagt haben, "Wir </w:t>
            </w:r>
          </w:p>
        </w:tc>
      </w:tr>
      <w:tr w:rsidR="00BF2B5B" w:rsidRPr="003072D8" w14:paraId="4196180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0F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DB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müssen uns da leider rausziehen." Und das ist aber kein Problem. Es ist optional.</w:t>
            </w:r>
          </w:p>
        </w:tc>
      </w:tr>
      <w:tr w:rsidR="00BF2B5B" w:rsidRPr="003072D8" w14:paraId="3196DF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F2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D6F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Und von daher/</w:t>
            </w:r>
          </w:p>
        </w:tc>
      </w:tr>
      <w:tr w:rsidR="00BF2B5B" w:rsidRPr="003072D8" w14:paraId="07FA395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85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EA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[0:23:00.0] Ja. Ich habe Sie ja jetzt eben unterbrochen in der  Erklärung. </w:t>
            </w:r>
          </w:p>
        </w:tc>
      </w:tr>
      <w:tr w:rsidR="00BF2B5B" w:rsidRPr="003072D8" w14:paraId="03C0D67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CC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3FA1" w14:textId="70840665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[0:23:02.0] Macht nichts.</w:t>
            </w:r>
          </w:p>
        </w:tc>
      </w:tr>
      <w:tr w:rsidR="00BF2B5B" w:rsidRPr="003072D8" w14:paraId="42AA5B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3D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49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[0:23:03.0]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Entscheidungsprozesses. Waren Sie jetzt durch mit der Zeichnung? Oder noch </w:t>
            </w:r>
          </w:p>
        </w:tc>
      </w:tr>
      <w:tr w:rsidR="00BF2B5B" w:rsidRPr="003072D8" w14:paraId="6EABD73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66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806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nicht?</w:t>
            </w:r>
          </w:p>
        </w:tc>
      </w:tr>
      <w:tr w:rsidR="00BF2B5B" w:rsidRPr="003072D8" w14:paraId="5952CAF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1C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640DA" w14:textId="696AEB74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[0:23:06.0] Ja, so Entscheidungen und was ich noch ja gesagt habe. Und die Medien sind </w:t>
            </w:r>
          </w:p>
        </w:tc>
      </w:tr>
      <w:tr w:rsidR="00BF2B5B" w:rsidRPr="003072D8" w14:paraId="15B1DCC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D1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A93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eben Videokonferenz,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oder Projektpapiere, Mails und ab und zu auch </w:t>
            </w:r>
          </w:p>
        </w:tc>
      </w:tr>
      <w:tr w:rsidR="00BF2B5B" w:rsidRPr="003072D8" w14:paraId="2A13E2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40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9FF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Telefon.</w:t>
            </w:r>
          </w:p>
        </w:tc>
      </w:tr>
      <w:tr w:rsidR="00BF2B5B" w:rsidRPr="003072D8" w14:paraId="407CFBA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7B1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31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[0:23:15.0] Okay. </w:t>
            </w:r>
          </w:p>
        </w:tc>
      </w:tr>
      <w:tr w:rsidR="00BF2B5B" w:rsidRPr="003072D8" w14:paraId="17598E5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1E0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240B8" w14:textId="7F24558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[0:23:16.1]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ja, wir kommunizieren auch manchmal auf einem unkomplizierten, schnellen </w:t>
            </w:r>
          </w:p>
        </w:tc>
      </w:tr>
      <w:tr w:rsidR="00BF2B5B" w:rsidRPr="003072D8" w14:paraId="2A5870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5B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CF8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Weg über WhatsApp, ne? </w:t>
            </w:r>
          </w:p>
        </w:tc>
      </w:tr>
      <w:tr w:rsidR="00BF2B5B" w:rsidRPr="003072D8" w14:paraId="42FA16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FA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7D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(unverständlich) </w:t>
            </w:r>
          </w:p>
        </w:tc>
      </w:tr>
      <w:tr w:rsidR="00BF2B5B" w:rsidRPr="003072D8" w14:paraId="7E7A119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8C6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7A5C" w14:textId="76354E6D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[0:23:25.0]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Und, wenn wir mal schnell / Das haben wir / "Bist du frei?", "Können wir </w:t>
            </w:r>
          </w:p>
        </w:tc>
      </w:tr>
      <w:tr w:rsidR="00BF2B5B" w:rsidRPr="003072D8" w14:paraId="2D5C145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16C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D0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telefonieren?" Und so weiter. "Können wir uns irgendwo zurechtfinden?", können  </w:t>
            </w:r>
          </w:p>
        </w:tc>
      </w:tr>
      <w:tr w:rsidR="00BF2B5B" w:rsidRPr="003072D8" w14:paraId="787C40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3A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2A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wir  das dann über WhatsApp machen.</w:t>
            </w:r>
          </w:p>
        </w:tc>
      </w:tr>
      <w:tr w:rsidR="00BF2B5B" w:rsidRPr="003072D8" w14:paraId="16645C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50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948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während den Videokonferenzen [0:23:35.0] benutzen Sie ja auch manchmal WhatsApp </w:t>
            </w:r>
          </w:p>
        </w:tc>
      </w:tr>
      <w:tr w:rsidR="00BF2B5B" w:rsidRPr="003072D8" w14:paraId="0898F8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9AE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8D4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oder schreiben mal schnell eine E-Mail oder sowas? Oder schreiben vielleicht in </w:t>
            </w:r>
          </w:p>
        </w:tc>
      </w:tr>
      <w:tr w:rsidR="00BF2B5B" w:rsidRPr="003072D8" w14:paraId="37BCC4B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E037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14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eine private Chat-Nachricht an jemanden?</w:t>
            </w:r>
          </w:p>
        </w:tc>
      </w:tr>
      <w:tr w:rsidR="00BF2B5B" w:rsidRPr="003072D8" w14:paraId="341DE0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33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CD61" w14:textId="2B32512F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[0:23:44.0] Wenig. Also, bei [0:23:45.0] der Gruppe so interessanterweise nicht. Wenn wir da sind, </w:t>
            </w:r>
          </w:p>
        </w:tc>
      </w:tr>
      <w:tr w:rsidR="00BF2B5B" w:rsidRPr="003072D8" w14:paraId="4C5D448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150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57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sitzen wir wirklich in der Sitzung. Und dann wird es gemacht (Es klingelt an der </w:t>
            </w:r>
          </w:p>
        </w:tc>
      </w:tr>
      <w:tr w:rsidR="00BF2B5B" w:rsidRPr="003072D8" w14:paraId="267C300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18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228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Tür). Ich muss mal gerade gucken. Ich bin alleine. Ich weiß nicht, was da gerade </w:t>
            </w:r>
          </w:p>
        </w:tc>
      </w:tr>
      <w:tr w:rsidR="00BF2B5B" w:rsidRPr="003072D8" w14:paraId="54C3E3C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4A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54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(unverständlich).</w:t>
            </w:r>
          </w:p>
        </w:tc>
      </w:tr>
      <w:tr w:rsidR="00BF2B5B" w:rsidRPr="003072D8" w14:paraId="4EA4092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1A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4A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[0:23:58.0] Es ist in Ordnung</w:t>
            </w:r>
          </w:p>
        </w:tc>
      </w:tr>
      <w:tr w:rsidR="00BF2B5B" w:rsidRPr="003072D8" w14:paraId="2129E1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DE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223F2" w14:textId="640655E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[0:23:59.8]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(...)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Ja, wo waren wir?  Bei der Gruppe ist es / Also, ich habe selten, </w:t>
            </w:r>
          </w:p>
        </w:tc>
      </w:tr>
      <w:tr w:rsidR="00BF2B5B" w:rsidRPr="003072D8" w14:paraId="3EA91DA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98B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FC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muss ich ganz wirklich sagen, so eine / So ein tolles Team erlebt. Obwohl wir </w:t>
            </w:r>
          </w:p>
        </w:tc>
      </w:tr>
      <w:tr w:rsidR="00BF2B5B" w:rsidRPr="003072D8" w14:paraId="7ABD794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D4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D2D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uns nur einmal getroffen haben und die Lehrer ja gar nicht dabei waren, ne? Das </w:t>
            </w:r>
          </w:p>
        </w:tc>
      </w:tr>
      <w:tr w:rsidR="00BF2B5B" w:rsidRPr="003072D8" w14:paraId="1354DB3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38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87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/ Ich habe auch nach dem Ende des, des ersten Workshops, den wir ja dann/ </w:t>
            </w:r>
          </w:p>
        </w:tc>
      </w:tr>
      <w:tr w:rsidR="00BF2B5B" w:rsidRPr="003072D8" w14:paraId="0E1F719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2E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067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Uns entschieden haben, den online zu machen, lieber das als gar nichts. (Habe </w:t>
            </w:r>
          </w:p>
        </w:tc>
      </w:tr>
      <w:tr w:rsidR="00BF2B5B" w:rsidRPr="003072D8" w14:paraId="4A025BD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C7A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34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gesagt:?) "Mein Gott, [0:24:50.0]  und, wenn die sich mal treffen würden, was wird da </w:t>
            </w:r>
          </w:p>
        </w:tc>
      </w:tr>
      <w:tr w:rsidR="00BF2B5B" w:rsidRPr="003072D8" w14:paraId="6C5D739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FA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7E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rauskommen?" ne? Man ist also eine ganz tolle Gruppe, die da zusammen ist. Ob </w:t>
            </w:r>
          </w:p>
        </w:tc>
      </w:tr>
      <w:tr w:rsidR="00BF2B5B" w:rsidRPr="003072D8" w14:paraId="662A5F4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1C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FB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 jetzt private  Chats zum Teil gemacht haben /</w:t>
            </w:r>
          </w:p>
        </w:tc>
      </w:tr>
      <w:tr w:rsidR="00BF2B5B" w:rsidRPr="003072D8" w14:paraId="042E54A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F3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6E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[0:24:58.0] Okay, Ich muss mal leider unterbrechen, [0:25:00.0] weil wir sonst mit den Fragen nicht </w:t>
            </w:r>
          </w:p>
        </w:tc>
      </w:tr>
      <w:tr w:rsidR="00BF2B5B" w:rsidRPr="003072D8" w14:paraId="2556115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A3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F74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durchkommen.</w:t>
            </w:r>
          </w:p>
        </w:tc>
      </w:tr>
      <w:tr w:rsidR="00BF2B5B" w:rsidRPr="003072D8" w14:paraId="0242C66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357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7643" w14:textId="11A19B71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[0:25:01.0] Nein entscheiden. (unverständlich) Ja, kein Problem. Ich weiß nicht, ob die </w:t>
            </w:r>
          </w:p>
        </w:tc>
      </w:tr>
      <w:tr w:rsidR="00BF2B5B" w:rsidRPr="003072D8" w14:paraId="75CA98D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29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22D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private Chats machen, ne? Das finde ich aber geht mich auch in dem Sinne nichts </w:t>
            </w:r>
          </w:p>
        </w:tc>
      </w:tr>
      <w:tr w:rsidR="00BF2B5B" w:rsidRPr="003072D8" w14:paraId="0D17557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ED3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720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an. Wenn sie das machen wollen, ne?</w:t>
            </w:r>
          </w:p>
        </w:tc>
      </w:tr>
      <w:tr w:rsidR="00BF2B5B" w:rsidRPr="003072D8" w14:paraId="27019E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1A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3E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[0:25:09.0] Nein, nein, das ist / [0:25:10.0] Also, es war mir meine Frage, weil ich weiß ja, dass </w:t>
            </w:r>
          </w:p>
        </w:tc>
      </w:tr>
      <w:tr w:rsidR="00BF2B5B" w:rsidRPr="003072D8" w14:paraId="5DC1891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BCEA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8EE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Ihre Arbeitssprache Englisch ist. Und das ist ja nun mal nicht unsere </w:t>
            </w:r>
          </w:p>
        </w:tc>
      </w:tr>
      <w:tr w:rsidR="00BF2B5B" w:rsidRPr="003072D8" w14:paraId="2143BE2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08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6C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Muttersprache. Da kann es ja immer mal sein, dass man sich denkt "Ich verstehe </w:t>
            </w:r>
          </w:p>
        </w:tc>
      </w:tr>
      <w:tr w:rsidR="00BF2B5B" w:rsidRPr="003072D8" w14:paraId="4C107E6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59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59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jetzt grade nicht." Und, wenn / das man halt so sagt, "Wie hat er das gerad </w:t>
            </w:r>
          </w:p>
        </w:tc>
      </w:tr>
      <w:tr w:rsidR="00BF2B5B" w:rsidRPr="003072D8" w14:paraId="3F9FF2E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03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A2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gemeint?" oder "Was ist das?" Also, das war mehr so der Punkt.</w:t>
            </w:r>
          </w:p>
        </w:tc>
      </w:tr>
      <w:tr w:rsidR="00BF2B5B" w:rsidRPr="003072D8" w14:paraId="629F58F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5D8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B6E9D" w14:textId="277C172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[0:25:26.1]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 kommen Nachfragen direkt, ne? Also, es ist wirklich gut, ne? Außer bei </w:t>
            </w:r>
          </w:p>
        </w:tc>
      </w:tr>
      <w:tr w:rsidR="00BF2B5B" w:rsidRPr="003072D8" w14:paraId="3621B3A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1D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6B7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den polnischen Kollegen. Aber das liegt daran, dass die Kollegin, die gut </w:t>
            </w:r>
          </w:p>
        </w:tc>
      </w:tr>
      <w:tr w:rsidR="00BF2B5B" w:rsidRPr="003072D8" w14:paraId="5C9D88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E9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33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Englisch spricht, die haben, die irgendwie aus dem Projekt rausgezogen haben.</w:t>
            </w:r>
          </w:p>
        </w:tc>
      </w:tr>
      <w:tr w:rsidR="00BF2B5B" w:rsidRPr="003072D8" w14:paraId="212B1D5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57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9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Schade.</w:t>
            </w:r>
          </w:p>
        </w:tc>
      </w:tr>
      <w:tr w:rsidR="00BF2B5B" w:rsidRPr="003072D8" w14:paraId="2ED5C6B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248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2E69B" w14:textId="5A486F08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Ja genau. Und die andere hat manchmal Probleme. [0:25:40.0] Und dann schreiben wir es </w:t>
            </w:r>
          </w:p>
        </w:tc>
      </w:tr>
      <w:tr w:rsidR="00BF2B5B" w:rsidRPr="003072D8" w14:paraId="4C18632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1E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A5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ihr in Deutsch. Das macht sie aber immer erst nachher, weil sie / Was für </w:t>
            </w:r>
          </w:p>
        </w:tc>
      </w:tr>
      <w:tr w:rsidR="00BF2B5B" w:rsidRPr="003072D8" w14:paraId="40214C3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D5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5B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polnische Menschen sehr wichtig ist, ja nicht das Gesicht verlieren, ne? Sie </w:t>
            </w:r>
          </w:p>
        </w:tc>
      </w:tr>
      <w:tr w:rsidR="00BF2B5B" w:rsidRPr="003072D8" w14:paraId="63E98B3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972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940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wird also lieber nichts verstehen, als es zu sagen. Das muss man mit drin haben, </w:t>
            </w:r>
          </w:p>
        </w:tc>
      </w:tr>
      <w:tr w:rsidR="00BF2B5B" w:rsidRPr="003072D8" w14:paraId="3F33500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9F2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FF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dass es so ist. Und das meine ich auch mit der Kenntnis [0:25:55.0] einfach um die Menschen, </w:t>
            </w:r>
          </w:p>
        </w:tc>
      </w:tr>
      <w:tr w:rsidR="00BF2B5B" w:rsidRPr="003072D8" w14:paraId="6B25DB5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189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3FBF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ne?</w:t>
            </w:r>
          </w:p>
        </w:tc>
      </w:tr>
      <w:tr w:rsidR="00BF2B5B" w:rsidRPr="003072D8" w14:paraId="653C95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83A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73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[0:25:57.0] Okay.</w:t>
            </w:r>
          </w:p>
        </w:tc>
      </w:tr>
      <w:tr w:rsidR="00BF2B5B" w:rsidRPr="003072D8" w14:paraId="12FA94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00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6AD7" w14:textId="36368D85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[0:25:57.7]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Aber da wir uns schon lange kennen und Vertrauen da ist. Was für mich auch </w:t>
            </w:r>
          </w:p>
        </w:tc>
      </w:tr>
      <w:tr w:rsidR="00BF2B5B" w:rsidRPr="003072D8" w14:paraId="54E7108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BB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DB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ganz wichtig ist, schreibt sie uns nachher und wir erklären es ihr dann noch mal.</w:t>
            </w:r>
          </w:p>
        </w:tc>
      </w:tr>
      <w:tr w:rsidR="00BF2B5B" w:rsidRPr="003072D8" w14:paraId="12436F9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81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F5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[0:26:04.0] Okay. Und [0:26:05.0] jetzt würde ich gerne noch mal ganz kurz auf die verschiedenen </w:t>
            </w:r>
          </w:p>
        </w:tc>
      </w:tr>
      <w:tr w:rsidR="00BF2B5B" w:rsidRPr="003072D8" w14:paraId="5529928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AC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112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Rollen zu sprechen kommen. Und zwar würde ich gerne wissen, welche Rollen in </w:t>
            </w:r>
          </w:p>
        </w:tc>
      </w:tr>
      <w:tr w:rsidR="00BF2B5B" w:rsidRPr="003072D8" w14:paraId="758247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45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CD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diesem Entscheidungsprozess welche es dort gibt. Und weil ich jetzt mittlerweile </w:t>
            </w:r>
          </w:p>
        </w:tc>
      </w:tr>
      <w:tr w:rsidR="00BF2B5B" w:rsidRPr="003072D8" w14:paraId="1468D1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39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0A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Erfahrung gemacht habe, dass ja, viele mit dem Rollen so direkt nichts </w:t>
            </w:r>
          </w:p>
        </w:tc>
      </w:tr>
      <w:tr w:rsidR="00BF2B5B" w:rsidRPr="003072D8" w14:paraId="723295F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3F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D5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anfangen können. Möchte ich ihn einmal kurz in den Chat verschiedene MÖGLICHE </w:t>
            </w:r>
          </w:p>
        </w:tc>
      </w:tr>
      <w:tr w:rsidR="00BF2B5B" w:rsidRPr="003072D8" w14:paraId="761E44E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133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E3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Rollen zu Ihrer Inspiration reinschicken.</w:t>
            </w:r>
          </w:p>
        </w:tc>
      </w:tr>
      <w:tr w:rsidR="00BF2B5B" w:rsidRPr="003072D8" w14:paraId="31E257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671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4A6E" w14:textId="5D76AEC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[0:26:31.8]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Das wäre mir lieb. Ja.</w:t>
            </w:r>
          </w:p>
        </w:tc>
      </w:tr>
      <w:tr w:rsidR="00BF2B5B" w:rsidRPr="003072D8" w14:paraId="6A7ADE0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C4A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A13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[0:26:32.4]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Und es / Also, es kann sein, dass [0:26:35.0] es die bei Ihnen gibt. Es muss aber nicht.</w:t>
            </w:r>
          </w:p>
        </w:tc>
      </w:tr>
      <w:tr w:rsidR="00BF2B5B" w:rsidRPr="003072D8" w14:paraId="462A49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6F9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8E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Wenn sie dazu kurz mal Stellung nehmen, bitte.</w:t>
            </w:r>
          </w:p>
        </w:tc>
      </w:tr>
      <w:tr w:rsidR="00BF2B5B" w:rsidRPr="003072D8" w14:paraId="7C47F1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3B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2AE2" w14:textId="00D8BEF4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[0:26:39.7]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(...) Okay. Entscheidungsträger, ist klar, also die, die in der Steering </w:t>
            </w:r>
          </w:p>
        </w:tc>
      </w:tr>
      <w:tr w:rsidR="00BF2B5B" w:rsidRPr="003072D8" w14:paraId="5B1F0E6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72B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64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Group sind, sind die Entscheidungsträger. Zumindest delegiert von ihrer </w:t>
            </w:r>
          </w:p>
        </w:tc>
      </w:tr>
      <w:tr w:rsidR="00BF2B5B" w:rsidRPr="003072D8" w14:paraId="55E3985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CD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F9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Institution. Auch, selbst wenn sie dann direkt nicht "Ja" sagen können. Aber sie </w:t>
            </w:r>
          </w:p>
        </w:tc>
      </w:tr>
      <w:tr w:rsidR="00BF2B5B" w:rsidRPr="003072D8" w14:paraId="1E365F0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13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75E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sind so weit, dass sie sagen können "Ja, wir senden dann die Entscheidung", usw. </w:t>
            </w:r>
          </w:p>
        </w:tc>
      </w:tr>
      <w:tr w:rsidR="00BF2B5B" w:rsidRPr="003072D8" w14:paraId="521FC2D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D9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755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ist im Prinzip die Steering Group. Und das ist auch gleichzeitig das </w:t>
            </w:r>
          </w:p>
        </w:tc>
      </w:tr>
      <w:tr w:rsidR="00BF2B5B" w:rsidRPr="003072D8" w14:paraId="173E7C7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F2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5E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Entscheidungsgremium, ne? Ist es [0:27:10.0] die Steering Group.</w:t>
            </w:r>
          </w:p>
        </w:tc>
      </w:tr>
      <w:tr w:rsidR="00BF2B5B" w:rsidRPr="003072D8" w14:paraId="7BFC6A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86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ED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Analyseteam, haben wir noch nicht viel machen können, weil wir ja kaum die </w:t>
            </w:r>
          </w:p>
        </w:tc>
      </w:tr>
      <w:tr w:rsidR="00BF2B5B" w:rsidRPr="003072D8" w14:paraId="690212B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395A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E6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Möglichkeit hatten.</w:t>
            </w:r>
          </w:p>
        </w:tc>
      </w:tr>
      <w:tr w:rsidR="00BF2B5B" w:rsidRPr="003072D8" w14:paraId="6425C90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2B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94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[0:27:19.0] Wer sind "wir"?</w:t>
            </w:r>
          </w:p>
        </w:tc>
      </w:tr>
      <w:tr w:rsidR="00BF2B5B" w:rsidRPr="003072D8" w14:paraId="665719B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E8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8617" w14:textId="3AFB4429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[0:27:20.0] Die ganze Gruppe. Das ganze Projektteam, ne? Wir hatten ja gar keine </w:t>
            </w:r>
          </w:p>
        </w:tc>
      </w:tr>
      <w:tr w:rsidR="00BF2B5B" w:rsidRPr="003072D8" w14:paraId="450D13F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4B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0C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Gelegenheit richtig. Was wir eigentlich auch in diesen Workshops immer auch </w:t>
            </w:r>
          </w:p>
        </w:tc>
      </w:tr>
      <w:tr w:rsidR="00BF2B5B" w:rsidRPr="003072D8" w14:paraId="12B4182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DD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54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einmal haben wollten. Dann analysieren und weitergehen (unverständlich)  machen. </w:t>
            </w:r>
          </w:p>
        </w:tc>
      </w:tr>
      <w:tr w:rsidR="00BF2B5B" w:rsidRPr="003072D8" w14:paraId="4B41733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822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36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versuchen das jetzt im Juni mit einer Online-Sitzung noch mal zu machen. </w:t>
            </w:r>
          </w:p>
        </w:tc>
      </w:tr>
      <w:tr w:rsidR="00BF2B5B" w:rsidRPr="003072D8" w14:paraId="5776B8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BE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8D2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noch mal darauf zu gucken, "Wo stehen wir?", "Was haben wir beim Workshop </w:t>
            </w:r>
          </w:p>
        </w:tc>
      </w:tr>
      <w:tr w:rsidR="00BF2B5B" w:rsidRPr="003072D8" w14:paraId="18B92A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B4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FE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gehabt?", "Wie gehen wir jetzt weiter?" Hängt auch davon ab, "Können wir im </w:t>
            </w:r>
          </w:p>
        </w:tc>
      </w:tr>
      <w:tr w:rsidR="00BF2B5B" w:rsidRPr="003072D8" w14:paraId="094072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84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DB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Herbst reisen?", "Können wir uns wirklich sehen oder müssen wir wieder in einen </w:t>
            </w:r>
          </w:p>
        </w:tc>
      </w:tr>
      <w:tr w:rsidR="00BF2B5B" w:rsidRPr="003072D8" w14:paraId="37826FC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2EA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117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Online-Workshop gehen?" und "Wie gestalten wir den dann?". Und analysieren so </w:t>
            </w:r>
          </w:p>
        </w:tc>
      </w:tr>
      <w:tr w:rsidR="00BF2B5B" w:rsidRPr="003072D8" w14:paraId="77D174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81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8C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ein bisschen zusammen.</w:t>
            </w:r>
          </w:p>
        </w:tc>
      </w:tr>
      <w:tr w:rsidR="00BF2B5B" w:rsidRPr="003072D8" w14:paraId="4A2DF7D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4F7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97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diese Sachen / Das werden wir mit Sicherheit auch wieder als Lead </w:t>
            </w:r>
          </w:p>
        </w:tc>
      </w:tr>
      <w:tr w:rsidR="00BF2B5B" w:rsidRPr="003072D8" w14:paraId="617BF70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C8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738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vorbereiten. Das wir uns zusammensetzen und dann gucken, "Wie geben wir das in </w:t>
            </w:r>
          </w:p>
        </w:tc>
      </w:tr>
      <w:tr w:rsidR="00BF2B5B" w:rsidRPr="003072D8" w14:paraId="578DC65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C0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AE1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 Sitzung rein, damit wir eine gute Analyse haben?"</w:t>
            </w:r>
          </w:p>
        </w:tc>
      </w:tr>
      <w:tr w:rsidR="00BF2B5B" w:rsidRPr="003072D8" w14:paraId="26BCE43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83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541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Beratungs-Team. Wir haben /  Wir, als rheinland-pfälzisches Team, wir haben ein </w:t>
            </w:r>
          </w:p>
        </w:tc>
      </w:tr>
      <w:tr w:rsidR="00BF2B5B" w:rsidRPr="003072D8" w14:paraId="2AF98EE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13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344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Beratungs-Team. Das heißt, wir haben noch zwei Kollegen, die mitarbeiten in </w:t>
            </w:r>
          </w:p>
        </w:tc>
      </w:tr>
      <w:tr w:rsidR="00BF2B5B" w:rsidRPr="003072D8" w14:paraId="411FBFE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A1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5D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unserem Team, ne? Und die auch uns in gewissen Dingen eben auch beraten oder nur </w:t>
            </w:r>
          </w:p>
        </w:tc>
      </w:tr>
      <w:tr w:rsidR="00BF2B5B" w:rsidRPr="003072D8" w14:paraId="2DFC1E9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C1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A7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einfach mit dabei sind, mitdenken und mitmachen, ne?</w:t>
            </w:r>
          </w:p>
        </w:tc>
      </w:tr>
      <w:tr w:rsidR="00BF2B5B" w:rsidRPr="003072D8" w14:paraId="37A0F7B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91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B0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Vorbereiter, auf jeden Fall. Wir Team-Deutschland, ne? Es ist ganz klar von uns </w:t>
            </w:r>
          </w:p>
        </w:tc>
      </w:tr>
      <w:tr w:rsidR="00BF2B5B" w:rsidRPr="003072D8" w14:paraId="4FAFA4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F8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0E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 / Von uns werden die Papiere reingegeben, von uns werden die Vorschläge </w:t>
            </w:r>
          </w:p>
        </w:tc>
      </w:tr>
      <w:tr w:rsidR="00BF2B5B" w:rsidRPr="003072D8" w14:paraId="513E4BB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4E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92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gemacht. Und es hat sich so eingebürgert. Und wird dann eben, wie gesagt, </w:t>
            </w:r>
          </w:p>
        </w:tc>
      </w:tr>
      <w:tr w:rsidR="00BF2B5B" w:rsidRPr="003072D8" w14:paraId="72CBA30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46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9FD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demokratisch wirklich - da lege ich auch Wert drauf - eben diskutiert, </w:t>
            </w:r>
          </w:p>
        </w:tc>
      </w:tr>
      <w:tr w:rsidR="00BF2B5B" w:rsidRPr="003072D8" w14:paraId="1972CD4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AAFB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EDB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auseinander sich mit gesetzt usw. Aber es braucht immer eine Vorbereitung. Das </w:t>
            </w:r>
          </w:p>
        </w:tc>
      </w:tr>
      <w:tr w:rsidR="00BF2B5B" w:rsidRPr="003072D8" w14:paraId="447D8D0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3A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C1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/ Man kann nicht einfach sagen: "Komm wir gucken mal." Das funktioniert </w:t>
            </w:r>
          </w:p>
        </w:tc>
      </w:tr>
      <w:tr w:rsidR="00BF2B5B" w:rsidRPr="003072D8" w14:paraId="36290A3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74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0B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nicht.</w:t>
            </w:r>
          </w:p>
        </w:tc>
      </w:tr>
      <w:tr w:rsidR="00BF2B5B" w:rsidRPr="003072D8" w14:paraId="73AED5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CA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63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[0:28:50.0] (lacht) Vor allem nicht in so einer großen Gruppe und, wenn das so komplex </w:t>
            </w:r>
          </w:p>
        </w:tc>
      </w:tr>
      <w:tr w:rsidR="00BF2B5B" w:rsidRPr="003072D8" w14:paraId="5A87A83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98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38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ist, auf jeden Fall nicht. (lacht)</w:t>
            </w:r>
          </w:p>
        </w:tc>
      </w:tr>
      <w:tr w:rsidR="00BF2B5B" w:rsidRPr="003072D8" w14:paraId="215289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EF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E0C4" w14:textId="4EA8BECC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[0:28:54.0] (lacht) Nein, also [0:28:55.0] da hört dann die Demokratie auf. (lacht) Nein, nein </w:t>
            </w:r>
          </w:p>
        </w:tc>
      </w:tr>
      <w:tr w:rsidR="00BF2B5B" w:rsidRPr="003072D8" w14:paraId="0503472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5E7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7A0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Quatsch. Aber es ist immer besser, man ist vorbereitet und bringt was rein. Und </w:t>
            </w:r>
          </w:p>
        </w:tc>
      </w:tr>
      <w:tr w:rsidR="00BF2B5B" w:rsidRPr="003072D8" w14:paraId="488D9AB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3F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4B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kann es auch ordentlich diskutieren, ne? Also, so ungefähr sind die Rollen, </w:t>
            </w:r>
          </w:p>
        </w:tc>
      </w:tr>
      <w:tr w:rsidR="00BF2B5B" w:rsidRPr="003072D8" w14:paraId="6D40CD6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D1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A4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die, die da sind. Okay. Also, Initiator würde ich es auch nennen. So Vorbereiter,</w:t>
            </w:r>
          </w:p>
        </w:tc>
      </w:tr>
      <w:tr w:rsidR="00BF2B5B" w:rsidRPr="003072D8" w14:paraId="5A891D6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4E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DD5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ne? So ein Initiator und immer dranbleiben. Ja? Okay.</w:t>
            </w:r>
          </w:p>
        </w:tc>
      </w:tr>
      <w:tr w:rsidR="00BF2B5B" w:rsidRPr="003072D8" w14:paraId="6E55FC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D6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7DDA" w14:textId="77777777" w:rsidR="00BF2B5B" w:rsidRPr="003072D8" w:rsidRDefault="002C3A6A">
            <w:pPr>
              <w:spacing w:after="0" w:line="240" w:lineRule="auto"/>
            </w:pP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>Ich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glaube, dass wir Fragen 5 und [0:29:20.0] 6 schon eigentlich fast ganz gut </w:t>
            </w:r>
          </w:p>
        </w:tc>
      </w:tr>
      <w:tr w:rsidR="00BF2B5B" w:rsidRPr="003072D8" w14:paraId="367ED08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188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82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abgeschlossen haben. Also, wenn ich das richtig verstanden habe. Ich fasse es </w:t>
            </w:r>
          </w:p>
        </w:tc>
      </w:tr>
      <w:tr w:rsidR="00BF2B5B" w:rsidRPr="003072D8" w14:paraId="7A69B3B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7D8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27A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jetzt mal für mich zusammen. </w:t>
            </w:r>
          </w:p>
        </w:tc>
      </w:tr>
      <w:tr w:rsidR="00BF2B5B" w:rsidRPr="003072D8" w14:paraId="4B9C3C3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89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2C8F" w14:textId="02FE5B93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[0:29:29.0] Ja.</w:t>
            </w:r>
          </w:p>
        </w:tc>
      </w:tr>
      <w:tr w:rsidR="00BF2B5B" w:rsidRPr="003072D8" w14:paraId="6F92BA1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1B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21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Sie können [0:29:30.0] mir ja sagen, ob irgendetwas fehlt. Also, diese notwendigen </w:t>
            </w:r>
          </w:p>
        </w:tc>
      </w:tr>
      <w:tr w:rsidR="00BF2B5B" w:rsidRPr="003072D8" w14:paraId="25F1B73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F45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A9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Informationen und Daten, die werden ja im deutschen Team generiert. Und, wenn </w:t>
            </w:r>
          </w:p>
        </w:tc>
      </w:tr>
      <w:tr w:rsidR="00BF2B5B" w:rsidRPr="003072D8" w14:paraId="75F61B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8D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170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das richtig verstehe, ist das so ein Teil eigenes Wissen, also welche Ideen </w:t>
            </w:r>
          </w:p>
        </w:tc>
      </w:tr>
      <w:tr w:rsidR="00BF2B5B" w:rsidRPr="003072D8" w14:paraId="2B187FD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66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43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sie haben, und zum anderen auch schon so ein bisschen eigene Recherche. Richtig?</w:t>
            </w:r>
          </w:p>
        </w:tc>
      </w:tr>
      <w:tr w:rsidR="00BF2B5B" w:rsidRPr="003072D8" w14:paraId="361C142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CC3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73BE" w14:textId="28ED3027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[0:29:47.0] Hmhm (bejahend).</w:t>
            </w:r>
          </w:p>
        </w:tc>
      </w:tr>
      <w:tr w:rsidR="00BF2B5B" w:rsidRPr="003072D8" w14:paraId="0B6D95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8E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94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Und dann zur [0:29:50.0] Präsentation. Da fehlt mir gerade noch ein bisschen die </w:t>
            </w:r>
          </w:p>
        </w:tc>
      </w:tr>
      <w:tr w:rsidR="00BF2B5B" w:rsidRPr="003072D8" w14:paraId="3CCFCD2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470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9F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Info.</w:t>
            </w:r>
          </w:p>
        </w:tc>
      </w:tr>
      <w:tr w:rsidR="00BF2B5B" w:rsidRPr="003072D8" w14:paraId="1EAB7C8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50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620D" w14:textId="42C99C9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[0:29:55.3]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Ja, ja.</w:t>
            </w:r>
          </w:p>
        </w:tc>
      </w:tr>
      <w:tr w:rsidR="00BF2B5B" w:rsidRPr="003072D8" w14:paraId="66AE87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AE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95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[0:29:56.0]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Also, man hat dieses, man hat dieses Arbeitspapier. Das lesen sie sich </w:t>
            </w:r>
          </w:p>
        </w:tc>
      </w:tr>
      <w:tr w:rsidR="00BF2B5B" w:rsidRPr="003072D8" w14:paraId="572CC5C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79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475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durch. Dann ist aber die Frage / Die sind jetzt in der Videokonferenz. Gibt es </w:t>
            </w:r>
          </w:p>
        </w:tc>
      </w:tr>
      <w:tr w:rsidR="00BF2B5B" w:rsidRPr="003072D8" w14:paraId="5196A7D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3A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B6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dann noch mal so eine Art Power-Point-Präsentation? Oder wird /</w:t>
            </w:r>
          </w:p>
        </w:tc>
      </w:tr>
      <w:tr w:rsidR="00BF2B5B" w:rsidRPr="003072D8" w14:paraId="078841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0C7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E9A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[0:30:08.6]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Ja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>, ja.</w:t>
            </w:r>
          </w:p>
        </w:tc>
      </w:tr>
      <w:tr w:rsidR="00BF2B5B" w:rsidRPr="003072D8" w14:paraId="10529ED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B3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5B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[0:30:09.1]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Wird das noch irgendwie noch mal auf dem Screen geteilt?</w:t>
            </w:r>
          </w:p>
        </w:tc>
      </w:tr>
      <w:tr w:rsidR="00BF2B5B" w:rsidRPr="003072D8" w14:paraId="407D658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E1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7467" w14:textId="04BEBCD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[0:30:11.4]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67ADA90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3B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74F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[0:30:12.2]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Wie ist das da?</w:t>
            </w:r>
          </w:p>
        </w:tc>
      </w:tr>
      <w:tr w:rsidR="00BF2B5B" w:rsidRPr="003072D8" w14:paraId="3A3B7C1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68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BEC0" w14:textId="1E10BB0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[0:30:13.2]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also wir haben immer / dabei ist immer eine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 Und wo die </w:t>
            </w:r>
          </w:p>
        </w:tc>
      </w:tr>
      <w:tr w:rsidR="00BF2B5B" w:rsidRPr="003072D8" w14:paraId="7F04DF3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3EB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E4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wichtigsten Themen also immer / Klar, immer der Ablauf. Aber immer die wichtigen </w:t>
            </w:r>
          </w:p>
        </w:tc>
      </w:tr>
      <w:tr w:rsidR="00BF2B5B" w:rsidRPr="003072D8" w14:paraId="2F4BC2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2D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A1B7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Themen, die wir besprechen wollen, sind da noch mal dargestellt in irgendeiner </w:t>
            </w:r>
          </w:p>
        </w:tc>
      </w:tr>
      <w:tr w:rsidR="00BF2B5B" w:rsidRPr="003072D8" w14:paraId="765E056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0E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6D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Form, ne? Aber das hilft ungemein noch mal zur Orientierung. Und das kann man </w:t>
            </w:r>
          </w:p>
        </w:tc>
      </w:tr>
      <w:tr w:rsidR="00BF2B5B" w:rsidRPr="003072D8" w14:paraId="7A87009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87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75E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immer wieder aufrufen, kann man immer wieder darauf zurückgreifen.</w:t>
            </w:r>
          </w:p>
        </w:tc>
      </w:tr>
      <w:tr w:rsidR="00BF2B5B" w:rsidRPr="003072D8" w14:paraId="61A6A13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14C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80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[0:30:32.2]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Okay und als visuelle (unverständlich) </w:t>
            </w:r>
          </w:p>
        </w:tc>
      </w:tr>
      <w:tr w:rsidR="00BF2B5B" w:rsidRPr="003072D8" w14:paraId="30D7AA6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07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4263" w14:textId="1EED731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[0:30:33.9]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auch Veränderung. Genau. Wir haben auch Veränderungen im Finanzierungsplan. </w:t>
            </w:r>
          </w:p>
        </w:tc>
      </w:tr>
      <w:tr w:rsidR="00BF2B5B" w:rsidRPr="003072D8" w14:paraId="7E38FE3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114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44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Dadurch, ne? Durch diese / Wir haben weniger  Reisekosten im Moment, ne? Und all </w:t>
            </w:r>
          </w:p>
        </w:tc>
      </w:tr>
      <w:tr w:rsidR="00BF2B5B" w:rsidRPr="003072D8" w14:paraId="6388DE8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8CD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88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diese Dinge. Und das wird dann immer wieder da präsentiert, angepasst und dann </w:t>
            </w:r>
          </w:p>
        </w:tc>
      </w:tr>
      <w:tr w:rsidR="00BF2B5B" w:rsidRPr="003072D8" w14:paraId="2FAA838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5E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275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wieder gezeigt, ne? Und das auch immer wieder dokumentiert das Ganze.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Wir </w:t>
            </w:r>
          </w:p>
        </w:tc>
      </w:tr>
      <w:tr w:rsidR="00BF2B5B" w:rsidRPr="003072D8" w14:paraId="4516BB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AC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2D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(unverständlich)  Art Protokoll, dass ein Kurzprotokoll, Ergebnisprotokoll. Aber </w:t>
            </w:r>
          </w:p>
        </w:tc>
      </w:tr>
      <w:tr w:rsidR="00BF2B5B" w:rsidRPr="003072D8" w14:paraId="24C346C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39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3F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mit den ganzen Papieren als Anhang. Das ist ganz wichtig, ne? Dass das immer </w:t>
            </w:r>
          </w:p>
        </w:tc>
      </w:tr>
      <w:tr w:rsidR="00BF2B5B" w:rsidRPr="003072D8" w14:paraId="3A97BED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FD3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7B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protokolliert wird, dass eine / Also, da keinen Entscheidungsprozess ohne </w:t>
            </w:r>
          </w:p>
        </w:tc>
      </w:tr>
      <w:tr w:rsidR="00BF2B5B" w:rsidRPr="003072D8" w14:paraId="2215CDF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34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699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anschließendes Protokoll, ne?</w:t>
            </w:r>
          </w:p>
        </w:tc>
      </w:tr>
      <w:tr w:rsidR="00BF2B5B" w:rsidRPr="003072D8" w14:paraId="17C91D3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4B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3D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[0:31:05.7]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Gut. Und dann, wenn / Genau, was ich ja verstanden habe ist, dass man </w:t>
            </w:r>
          </w:p>
        </w:tc>
      </w:tr>
      <w:tr w:rsidR="00BF2B5B" w:rsidRPr="003072D8" w14:paraId="707EDB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69C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462C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dann ja in diese Breakout Rooms geht, um was dann zusammen zu diskutieren.</w:t>
            </w:r>
          </w:p>
        </w:tc>
      </w:tr>
      <w:tr w:rsidR="00BF2B5B" w:rsidRPr="003072D8" w14:paraId="492D0EA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F60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EB84" w14:textId="4EF7918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[0:31:16.2]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</w:t>
            </w:r>
          </w:p>
        </w:tc>
      </w:tr>
      <w:tr w:rsidR="00BF2B5B" w:rsidRPr="003072D8" w14:paraId="7A23CD1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05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91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[0:31:16.7]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Bzw. man kann das ja auch auf dieses Etherpad schreiben.</w:t>
            </w:r>
          </w:p>
        </w:tc>
      </w:tr>
      <w:tr w:rsidR="00BF2B5B" w:rsidRPr="003072D8" w14:paraId="0152E8A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44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1EA2" w14:textId="67D4CF3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[0:31:19.6]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</w:t>
            </w:r>
          </w:p>
        </w:tc>
      </w:tr>
      <w:tr w:rsidR="00BF2B5B" w:rsidRPr="003072D8" w14:paraId="5F600F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D9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9C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[0:31:20.6]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Genau. Die Optionen oder die Auswahlmöglichkeiten, die es gibt, die werden, </w:t>
            </w:r>
          </w:p>
        </w:tc>
      </w:tr>
      <w:tr w:rsidR="00BF2B5B" w:rsidRPr="003072D8" w14:paraId="756E709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6D7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9E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wenn ich das richtig verstanden habe, schon von Vorhinein vorformuliert, von dem </w:t>
            </w:r>
          </w:p>
        </w:tc>
      </w:tr>
      <w:tr w:rsidR="00BF2B5B" w:rsidRPr="003072D8" w14:paraId="6BC2393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493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75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Lead-Team, also Ihnen.</w:t>
            </w:r>
          </w:p>
        </w:tc>
      </w:tr>
      <w:tr w:rsidR="00BF2B5B" w:rsidRPr="003072D8" w14:paraId="37B63C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A09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37257" w14:textId="4982405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[0:31:32.7]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</w:t>
            </w:r>
          </w:p>
        </w:tc>
      </w:tr>
      <w:tr w:rsidR="00BF2B5B" w:rsidRPr="003072D8" w14:paraId="0C576FF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DD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F8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[0:31:33.0]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Und jetzt kommen wir zur Frage Nr. 8 dem /</w:t>
            </w:r>
          </w:p>
        </w:tc>
      </w:tr>
      <w:tr w:rsidR="00BF2B5B" w:rsidRPr="003072D8" w14:paraId="400DD4B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10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0029" w14:textId="7F311DF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[0:31:36.8]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 würde ich aber gerade zur Option. </w:t>
            </w:r>
          </w:p>
        </w:tc>
      </w:tr>
      <w:tr w:rsidR="00BF2B5B" w:rsidRPr="003072D8" w14:paraId="102E538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AC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4D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[0:31:37.3]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Ja?</w:t>
            </w:r>
          </w:p>
        </w:tc>
      </w:tr>
      <w:tr w:rsidR="00BF2B5B" w:rsidRPr="003072D8" w14:paraId="3B5C91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F4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3A8A" w14:textId="2506EC5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[0:31:37.8]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Würde ich noch was sagen. Ja, klar, wir formulieren das so. Es wird so </w:t>
            </w:r>
          </w:p>
        </w:tc>
      </w:tr>
      <w:tr w:rsidR="00BF2B5B" w:rsidRPr="003072D8" w14:paraId="0A9C3FC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24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F04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reingegeben, auch mündlich. Aber es kann ja auch dann sein, dass dann noch </w:t>
            </w:r>
          </w:p>
        </w:tc>
      </w:tr>
      <w:tr w:rsidR="00BF2B5B" w:rsidRPr="003072D8" w14:paraId="1BEF7AE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2D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456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andere Optionen dazukommen, die wir gar nicht bedacht haben, ne? Also /  Und die </w:t>
            </w:r>
          </w:p>
        </w:tc>
      </w:tr>
      <w:tr w:rsidR="00BF2B5B" w:rsidRPr="003072D8" w14:paraId="6902912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AF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5C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müssen wir dann auch im Protokoll auch ganz klar / Da waren /  Oder hier hat man </w:t>
            </w:r>
          </w:p>
        </w:tc>
      </w:tr>
      <w:tr w:rsidR="00BF2B5B" w:rsidRPr="003072D8" w14:paraId="31D668D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A9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A6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im Etherpad dann eben, dass da plötzlich ganz andere Ideen reinkam. War auch </w:t>
            </w:r>
          </w:p>
        </w:tc>
      </w:tr>
      <w:tr w:rsidR="00BF2B5B" w:rsidRPr="003072D8" w14:paraId="154C68C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85B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FB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immer eine Option, ne? So zu machen. Das ist auch ganz wichtig, dass man das </w:t>
            </w:r>
          </w:p>
        </w:tc>
      </w:tr>
      <w:tr w:rsidR="00BF2B5B" w:rsidRPr="003072D8" w14:paraId="7D31AF3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69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00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deutlich macht. Hier ist eine Option, die nehmen wir ernst. Und, das </w:t>
            </w:r>
          </w:p>
        </w:tc>
      </w:tr>
      <w:tr w:rsidR="00BF2B5B" w:rsidRPr="003072D8" w14:paraId="3B3BF0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434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07E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diskutieren wir dann auch, ne? Die, die kommen nicht nur von uns, sondern können </w:t>
            </w:r>
          </w:p>
        </w:tc>
      </w:tr>
      <w:tr w:rsidR="00BF2B5B" w:rsidRPr="003072D8" w14:paraId="2507484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F3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D54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sich dann auch entwickeln. Das ist auch ganz wichtig, ne?</w:t>
            </w:r>
          </w:p>
        </w:tc>
      </w:tr>
      <w:tr w:rsidR="00BF2B5B" w:rsidRPr="003072D8" w14:paraId="1F3842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1B9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77DF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[0:32:13.2]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Und wie wird das dann bewertet und diskutiert? Also, gibt es einen </w:t>
            </w:r>
          </w:p>
        </w:tc>
      </w:tr>
      <w:tr w:rsidR="00BF2B5B" w:rsidRPr="003072D8" w14:paraId="4D6FA2B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E26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E4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Moderator, der das zusammenfasst?</w:t>
            </w:r>
          </w:p>
        </w:tc>
      </w:tr>
      <w:tr w:rsidR="00BF2B5B" w:rsidRPr="003072D8" w14:paraId="5F9E851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48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7F6AA" w14:textId="3B5F3E30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[0:32:21.6]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150F232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991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3F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[0:32:21.9]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Aha!</w:t>
            </w:r>
          </w:p>
        </w:tc>
      </w:tr>
      <w:tr w:rsidR="00BF2B5B" w:rsidRPr="003072D8" w14:paraId="0CF5D4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22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97D3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[0:32:22.9]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Ja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, ja. Immer noch mal. Das ist ganz wichtig. Es muss immer einen / In diesen </w:t>
            </w:r>
          </w:p>
        </w:tc>
      </w:tr>
      <w:tr w:rsidR="00BF2B5B" w:rsidRPr="003072D8" w14:paraId="0E028F0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3C5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E5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Konferenz, wie gerade in auch den Videokonferenz,  aber auch bei </w:t>
            </w:r>
          </w:p>
        </w:tc>
      </w:tr>
      <w:tr w:rsidR="00BF2B5B" w:rsidRPr="003072D8" w14:paraId="11F16BA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667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81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Präsenzveranstaltungen / Muss es immer einen geben, der durch die </w:t>
            </w:r>
          </w:p>
        </w:tc>
      </w:tr>
      <w:tr w:rsidR="00BF2B5B" w:rsidRPr="003072D8" w14:paraId="416F70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BA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71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Präsenzveranstaltung, Sitzung führt und der das immer wieder bündelt. Man kommt </w:t>
            </w:r>
          </w:p>
        </w:tc>
      </w:tr>
      <w:tr w:rsidR="00BF2B5B" w:rsidRPr="003072D8" w14:paraId="41A6D66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07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61D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ja immer an einen Punkt, wo man sich manchmal auch ein bisschen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zerfusselt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 Und </w:t>
            </w:r>
          </w:p>
        </w:tc>
      </w:tr>
      <w:tr w:rsidR="00BF2B5B" w:rsidRPr="003072D8" w14:paraId="6DCE4F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D1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243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plötzlich "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Ups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!" Dann, dann ist die Aufgabe des Moderators uns zu sagten, "So </w:t>
            </w:r>
          </w:p>
        </w:tc>
      </w:tr>
      <w:tr w:rsidR="00BF2B5B" w:rsidRPr="003072D8" w14:paraId="5288FAC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F22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35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Leute, jetzt stehen wir hier. Das haben wir besprochen. Das haben wir besprochen.</w:t>
            </w:r>
          </w:p>
        </w:tc>
      </w:tr>
      <w:tr w:rsidR="00BF2B5B" w:rsidRPr="003072D8" w14:paraId="0CF8F70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51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83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Das haben wir besprochen. Ist das okay so? Bleiben wir dabei?" Und dann geht </w:t>
            </w:r>
          </w:p>
        </w:tc>
      </w:tr>
      <w:tr w:rsidR="00BF2B5B" w:rsidRPr="003072D8" w14:paraId="4F283C7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95E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11C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wieder weiter, ne? Das ist ganz wichtig, denn die Leute immer wieder gut </w:t>
            </w:r>
          </w:p>
        </w:tc>
      </w:tr>
      <w:tr w:rsidR="00BF2B5B" w:rsidRPr="003072D8" w14:paraId="6A4EF14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2D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39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zusammenbringen, ne?</w:t>
            </w:r>
          </w:p>
        </w:tc>
      </w:tr>
      <w:tr w:rsidR="00BF2B5B" w:rsidRPr="003072D8" w14:paraId="2B6859A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20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74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[0:32:56.2]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ich glaube, dieses "Ist das okay so?", das klingt für mich ziemlich so </w:t>
            </w:r>
          </w:p>
        </w:tc>
      </w:tr>
      <w:tr w:rsidR="00BF2B5B" w:rsidRPr="003072D8" w14:paraId="76A8F09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EC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7CF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nach der eigentlichen Entscheidung. Also, die man ja dann nachher trifft. Und </w:t>
            </w:r>
          </w:p>
        </w:tc>
      </w:tr>
      <w:tr w:rsidR="00BF2B5B" w:rsidRPr="003072D8" w14:paraId="71BCA98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65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37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wäre jetzt meine Frage, woher / Also, wie wird diese Entscheidung </w:t>
            </w:r>
          </w:p>
        </w:tc>
      </w:tr>
      <w:tr w:rsidR="00BF2B5B" w:rsidRPr="003072D8" w14:paraId="6154ED8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8F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3F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getroffen? Ist das, dass man einen Konsens hat? Das wirklich jeder, JEDER "Ja" </w:t>
            </w:r>
          </w:p>
        </w:tc>
      </w:tr>
      <w:tr w:rsidR="00BF2B5B" w:rsidRPr="003072D8" w14:paraId="196FB5A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51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71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sagen muss?</w:t>
            </w:r>
          </w:p>
        </w:tc>
      </w:tr>
      <w:tr w:rsidR="00BF2B5B" w:rsidRPr="003072D8" w14:paraId="546DADE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56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99173" w14:textId="1A898E3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[0:33:17.2]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7E5100B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9C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8D7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[0:33:17.4]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Oder ist es eine Mehrheitsentscheidung, wo man sagt "Okay, 50 Prozent haben </w:t>
            </w:r>
          </w:p>
        </w:tc>
      </w:tr>
      <w:tr w:rsidR="00BF2B5B" w:rsidRPr="003072D8" w14:paraId="6A651EE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91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907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"Ja" gesagt. Also, ziehen wir das jetzt so durch"?</w:t>
            </w:r>
          </w:p>
        </w:tc>
      </w:tr>
      <w:tr w:rsidR="00BF2B5B" w:rsidRPr="003072D8" w14:paraId="4EC363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E1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FC989" w14:textId="0479078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[0:33:22.3]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ist immer so eine Abwägungssache / Kann man ganz schlecht /  Sagen wir </w:t>
            </w:r>
          </w:p>
        </w:tc>
      </w:tr>
      <w:tr w:rsidR="00BF2B5B" w:rsidRPr="003072D8" w14:paraId="6D6834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05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191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mal so, in  so einer Projektarbeit kann ich manches nicht so formalisieren, ne? </w:t>
            </w:r>
          </w:p>
        </w:tc>
      </w:tr>
      <w:tr w:rsidR="00BF2B5B" w:rsidRPr="003072D8" w14:paraId="7A41277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E0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95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"Das ist jetzt / Wird abgestimmt" und so weiter, ne?  Das ist / Es passt da </w:t>
            </w:r>
          </w:p>
        </w:tc>
      </w:tr>
      <w:tr w:rsidR="00BF2B5B" w:rsidRPr="003072D8" w14:paraId="762B6C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7B0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20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rein, ne? Es ist was anderes, wenn Sie um hoch / was weiß ich / um andere </w:t>
            </w:r>
          </w:p>
        </w:tc>
      </w:tr>
      <w:tr w:rsidR="00BF2B5B" w:rsidRPr="003072D8" w14:paraId="354B2A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EB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FA4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Abläufe geht, die andere Entscheidung treffen. Hier ist eher so ein Konsens, </w:t>
            </w:r>
          </w:p>
        </w:tc>
      </w:tr>
      <w:tr w:rsidR="00BF2B5B" w:rsidRPr="003072D8" w14:paraId="79BD13F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CC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B07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würde ich sagen. Wir gehen schon auf Konsens, ne? Dass wir sagen: "Sind wir alle </w:t>
            </w:r>
          </w:p>
        </w:tc>
      </w:tr>
      <w:tr w:rsidR="00BF2B5B" w:rsidRPr="003072D8" w14:paraId="2D5D81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42CB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473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damit einverstanden?", "Kann (unverständlich)",  Ich habe meine / </w:t>
            </w:r>
          </w:p>
        </w:tc>
      </w:tr>
      <w:tr w:rsidR="00BF2B5B" w:rsidRPr="003072D8" w14:paraId="584047A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062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3B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(unverständlich)  "Können wir alle damit leben?", Ist das okay so für alle?" Das </w:t>
            </w:r>
          </w:p>
        </w:tc>
      </w:tr>
      <w:tr w:rsidR="00BF2B5B" w:rsidRPr="003072D8" w14:paraId="30C69C8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33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6DA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ganz wichtig für mich. Immer wieder nachzufragen. Immer wieder klar sein, </w:t>
            </w:r>
          </w:p>
        </w:tc>
      </w:tr>
      <w:tr w:rsidR="00BF2B5B" w:rsidRPr="003072D8" w14:paraId="7FAFD2C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D15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B19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"Haben wir das jetzt so entschieden? Ist es gut?". Und, wenn dann einer sagt, </w:t>
            </w:r>
          </w:p>
        </w:tc>
      </w:tr>
      <w:tr w:rsidR="00BF2B5B" w:rsidRPr="003072D8" w14:paraId="5481C60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B1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9E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"Ich kann das nicht mitgehen. Tut mir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Lied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." Jetzt bei diesem Projekt da, ne? </w:t>
            </w:r>
          </w:p>
        </w:tc>
      </w:tr>
      <w:tr w:rsidR="00BF2B5B" w:rsidRPr="003072D8" w14:paraId="048613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AFE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E1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Dann sage ich,  dann ist das okay.</w:t>
            </w:r>
          </w:p>
        </w:tc>
      </w:tr>
      <w:tr w:rsidR="00BF2B5B" w:rsidRPr="003072D8" w14:paraId="3F50B23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E00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5D1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haben einen anderen Fall, wo wir die Schulen dabei haben wollten. Jetzt mit </w:t>
            </w:r>
          </w:p>
        </w:tc>
      </w:tr>
      <w:tr w:rsidR="00BF2B5B" w:rsidRPr="003072D8" w14:paraId="69D06B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171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50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den Workshops. Und da hatten wir eine Steering Group Sitzungen. Und da meinte </w:t>
            </w:r>
          </w:p>
        </w:tc>
      </w:tr>
      <w:tr w:rsidR="00BF2B5B" w:rsidRPr="003072D8" w14:paraId="6765BF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CC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D62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 Partner: "Ja, ich muss mal gucken, ob die Schulen können." Dann habe ich </w:t>
            </w:r>
          </w:p>
        </w:tc>
      </w:tr>
      <w:tr w:rsidR="00BF2B5B" w:rsidRPr="003072D8" w14:paraId="674F0F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B0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24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gesagt: "Tut mir leid.  Da haben wir Verträge. Die MÜSSEN. Das ist keine Option.</w:t>
            </w:r>
          </w:p>
        </w:tc>
      </w:tr>
      <w:tr w:rsidR="00BF2B5B" w:rsidRPr="003072D8" w14:paraId="7C989F2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68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26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 Da bin ich ja dann auch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streight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 Das ist eine Entscheidung, die wurde zu </w:t>
            </w:r>
          </w:p>
        </w:tc>
      </w:tr>
      <w:tr w:rsidR="00BF2B5B" w:rsidRPr="003072D8" w14:paraId="39778FB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66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ADF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einem früheren Zeitpunkt, nämlich beim Abschluss der / Das ist kein richtiger </w:t>
            </w:r>
          </w:p>
        </w:tc>
      </w:tr>
      <w:tr w:rsidR="00BF2B5B" w:rsidRPr="003072D8" w14:paraId="187359A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F1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CD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Vertrag. Aber die mussten ein Papier unterschreiben,  dass sie in allen diesen </w:t>
            </w:r>
          </w:p>
        </w:tc>
      </w:tr>
      <w:tr w:rsidR="00BF2B5B" w:rsidRPr="003072D8" w14:paraId="0C14B60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66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F8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wichtigen Sitzungen teilnehmen. Dafür kriegen sie auch Geld. Und da bin ich dann </w:t>
            </w:r>
          </w:p>
        </w:tc>
      </w:tr>
      <w:tr w:rsidR="00BF2B5B" w:rsidRPr="003072D8" w14:paraId="5A13EEC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FC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3DC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streight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, ne? Dann, also auch in Corona-Zeiten mal zwei Lehrer für einen </w:t>
            </w:r>
          </w:p>
        </w:tc>
      </w:tr>
      <w:tr w:rsidR="00BF2B5B" w:rsidRPr="003072D8" w14:paraId="606DC2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C7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26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Tag oder für zwei Tage abstellen. Das funktioniert IMMER irgendwie. Ja, also da </w:t>
            </w:r>
          </w:p>
        </w:tc>
      </w:tr>
      <w:tr w:rsidR="00BF2B5B" w:rsidRPr="003072D8" w14:paraId="10B597F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35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69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müsste schon die Schule zusammenbrechen. Und da muss man auch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streight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dabei </w:t>
            </w:r>
          </w:p>
        </w:tc>
      </w:tr>
      <w:tr w:rsidR="00BF2B5B" w:rsidRPr="003072D8" w14:paraId="2A853D9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327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58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bleiben, ne? Das ist eine Entscheidung, die ist getroffen worden, die hatten </w:t>
            </w:r>
          </w:p>
        </w:tc>
      </w:tr>
      <w:tr w:rsidR="00BF2B5B" w:rsidRPr="003072D8" w14:paraId="15D044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A0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81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rechtlichen Rahmen und da gehen wir dann auch nicht von ab.</w:t>
            </w:r>
          </w:p>
        </w:tc>
      </w:tr>
      <w:tr w:rsidR="00BF2B5B" w:rsidRPr="003072D8" w14:paraId="5ED7816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E9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1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[0:35:03.4]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Gut. Davon / Da kommen wir gleich auch noch mal zu. Ganz kurz noch mal zu </w:t>
            </w:r>
          </w:p>
        </w:tc>
      </w:tr>
      <w:tr w:rsidR="00BF2B5B" w:rsidRPr="003072D8" w14:paraId="4DF915D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8D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9AB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der Entscheidung an sich. Ich formuliere das jetzt mal ganz provokant. Wenn die </w:t>
            </w:r>
          </w:p>
        </w:tc>
      </w:tr>
      <w:tr w:rsidR="00BF2B5B" w:rsidRPr="003072D8" w14:paraId="72C46C0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1D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087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sagen "Ja, wir sind dabei", schreiben die das dann in den Chat oder was machen </w:t>
            </w:r>
          </w:p>
        </w:tc>
      </w:tr>
      <w:tr w:rsidR="00BF2B5B" w:rsidRPr="003072D8" w14:paraId="2439C2C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697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1D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die?</w:t>
            </w:r>
          </w:p>
        </w:tc>
      </w:tr>
      <w:tr w:rsidR="00BF2B5B" w:rsidRPr="003072D8" w14:paraId="7466FE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342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ECB7" w14:textId="00C7CF4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[0:35:18.9]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Ich weiß es gar nicht (unverständlich).  in diesem Chat hatten oder nicht. </w:t>
            </w:r>
          </w:p>
        </w:tc>
      </w:tr>
      <w:tr w:rsidR="00BF2B5B" w:rsidRPr="003072D8" w14:paraId="2233FBE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BC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29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Kann ich Ihnen jetzt so sagen. Aber es war ein Einverständnis. Haben wir im  </w:t>
            </w:r>
          </w:p>
        </w:tc>
      </w:tr>
      <w:tr w:rsidR="00BF2B5B" w:rsidRPr="003072D8" w14:paraId="3A1744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56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03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Protokoll aufgenommen. Protokoll wird verschickt. Und, wenn dann keine </w:t>
            </w:r>
          </w:p>
        </w:tc>
      </w:tr>
      <w:tr w:rsidR="00BF2B5B" w:rsidRPr="003072D8" w14:paraId="6E746B4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B68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7A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Gegendarstellung kommen, dann ist es ein Akt, ne?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Dann ist es so/</w:t>
            </w:r>
          </w:p>
        </w:tc>
      </w:tr>
      <w:tr w:rsidR="00BF2B5B" w:rsidRPr="003072D8" w14:paraId="60674A6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5B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0D2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[0:35:36.2]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also, worauf ich eigentlich abgezielt habe, war / Ich glaube/ Meine </w:t>
            </w:r>
          </w:p>
        </w:tc>
      </w:tr>
      <w:tr w:rsidR="00BF2B5B" w:rsidRPr="003072D8" w14:paraId="723696F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AC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95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Vermutung, dass das Sie  wahrscheinlich in die Runde reinfragen und die dann </w:t>
            </w:r>
          </w:p>
        </w:tc>
      </w:tr>
      <w:tr w:rsidR="00BF2B5B" w:rsidRPr="003072D8" w14:paraId="7E9424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91F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7DB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sagen: "Ja, wir sind damit einverstanden." Und das nicht aufschreiben oder ein </w:t>
            </w:r>
          </w:p>
        </w:tc>
      </w:tr>
      <w:tr w:rsidR="00BF2B5B" w:rsidRPr="003072D8" w14:paraId="38BF85C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03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E9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Däumchen hoch machen.</w:t>
            </w:r>
          </w:p>
        </w:tc>
      </w:tr>
      <w:tr w:rsidR="00BF2B5B" w:rsidRPr="003072D8" w14:paraId="5EF0D0A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23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5684" w14:textId="5733893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[0:35:48.9]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(unverständlich) so formalisiert. Es kommt darauf an. Das hat immer eine </w:t>
            </w:r>
          </w:p>
        </w:tc>
      </w:tr>
      <w:tr w:rsidR="00BF2B5B" w:rsidRPr="003072D8" w14:paraId="3DD1E99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9A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294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Tragweite. Sagen wir mal so. Es geht um die Tragweite der Entscheidung auch, ne? </w:t>
            </w:r>
          </w:p>
        </w:tc>
      </w:tr>
      <w:tr w:rsidR="00BF2B5B" w:rsidRPr="003072D8" w14:paraId="114533D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BBF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6CD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Wenn das eine formale Sache ist jetzt wie, dass Sie sagen, dass man da was </w:t>
            </w:r>
          </w:p>
        </w:tc>
      </w:tr>
      <w:tr w:rsidR="00BF2B5B" w:rsidRPr="003072D8" w14:paraId="6C25CA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BB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77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unterschreiben muss, wenn es um Finanzen geht, wo es um diese und jenes geht. </w:t>
            </w:r>
          </w:p>
        </w:tc>
      </w:tr>
      <w:tr w:rsidR="00BF2B5B" w:rsidRPr="003072D8" w14:paraId="3173EF0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8A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E2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klar. Da muss man das schon ein bisschen formalisieren auch, ne? Dann sagen </w:t>
            </w:r>
          </w:p>
        </w:tc>
      </w:tr>
      <w:tr w:rsidR="00BF2B5B" w:rsidRPr="003072D8" w14:paraId="240F3F0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A4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B46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auch, "Schickt uns bis dann und dann per  Mail die Antwort, ne?" weil / </w:t>
            </w:r>
          </w:p>
        </w:tc>
      </w:tr>
      <w:tr w:rsidR="00BF2B5B" w:rsidRPr="003072D8" w14:paraId="3BBC53C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22C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DA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Genau, weil es eben nicht jeder sofort entscheiden kann, ne? Sondern es gibt </w:t>
            </w:r>
          </w:p>
        </w:tc>
      </w:tr>
      <w:tr w:rsidR="00BF2B5B" w:rsidRPr="003072D8" w14:paraId="53C710E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87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A33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immer eine Karenz, dass wir sagen: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"Hier Ihr kriegt innerhalb von einer Woche </w:t>
            </w:r>
          </w:p>
        </w:tc>
      </w:tr>
      <w:tr w:rsidR="00BF2B5B" w:rsidRPr="003072D8" w14:paraId="1828AEE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CE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880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Protokoll. Und dann bitte schreibt." Ne? Also, es ist ja auch wichtig, dass </w:t>
            </w:r>
          </w:p>
        </w:tc>
      </w:tr>
      <w:tr w:rsidR="00BF2B5B" w:rsidRPr="003072D8" w14:paraId="420682E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9EAB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6D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uns auch als Leadpartner da auch gegenüber der EU, ja auch und dem PAD, ja </w:t>
            </w:r>
          </w:p>
        </w:tc>
      </w:tr>
      <w:tr w:rsidR="00BF2B5B" w:rsidRPr="003072D8" w14:paraId="36F74C5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907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C4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absichern, ne? Das ist / Wir können nicht einfach freischwebend da </w:t>
            </w:r>
          </w:p>
        </w:tc>
      </w:tr>
      <w:tr w:rsidR="00BF2B5B" w:rsidRPr="003072D8" w14:paraId="640FE7D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A5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48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irgendwas machen. Also, es hängt immer von der Tragweite ab, ne? Aber in manchen </w:t>
            </w:r>
          </w:p>
        </w:tc>
      </w:tr>
      <w:tr w:rsidR="00BF2B5B" w:rsidRPr="003072D8" w14:paraId="73AA6E0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EF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6983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Dingen muss man /  das muss man da nicht so formalisieren. Da reicht es, wenn </w:t>
            </w:r>
          </w:p>
        </w:tc>
      </w:tr>
      <w:tr w:rsidR="00BF2B5B" w:rsidRPr="003072D8" w14:paraId="7A17FC5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68D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F4C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alle sagen, "Wir sind einverstanden. Machen wir so. Können wir mit leben." Kommt </w:t>
            </w:r>
          </w:p>
        </w:tc>
      </w:tr>
      <w:tr w:rsidR="00BF2B5B" w:rsidRPr="003072D8" w14:paraId="7401199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4A9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1F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ins Protokoll und dann ist gut, ne?</w:t>
            </w:r>
          </w:p>
        </w:tc>
      </w:tr>
      <w:tr w:rsidR="00BF2B5B" w:rsidRPr="003072D8" w14:paraId="11CBC72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D9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021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[0:36:47.2]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Okay, super.</w:t>
            </w:r>
          </w:p>
        </w:tc>
      </w:tr>
      <w:tr w:rsidR="00BF2B5B" w:rsidRPr="003072D8" w14:paraId="3182F0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0A9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761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dann, würde ich gerne wissen von Ihnen. Wie stellen wir denn sicher, dass </w:t>
            </w:r>
          </w:p>
        </w:tc>
      </w:tr>
      <w:tr w:rsidR="00BF2B5B" w:rsidRPr="003072D8" w14:paraId="6697013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F6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9C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man getroffene Entscheidungen auch umgesetzt wird?</w:t>
            </w:r>
          </w:p>
        </w:tc>
      </w:tr>
      <w:tr w:rsidR="00BF2B5B" w:rsidRPr="003072D8" w14:paraId="40FE4F4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09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EDE5" w14:textId="6268F93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[0:36:55.4]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ist so im Projektmanagement. Immer diese Meilensteine. Nennt man das, </w:t>
            </w:r>
          </w:p>
        </w:tc>
      </w:tr>
      <w:tr w:rsidR="00BF2B5B" w:rsidRPr="003072D8" w14:paraId="0FE0381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E5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CA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ne? Das / da wird drauf geguckt: Wo wollten wir hin? Was sind die Ziele? Das </w:t>
            </w:r>
          </w:p>
        </w:tc>
      </w:tr>
      <w:tr w:rsidR="00BF2B5B" w:rsidRPr="003072D8" w14:paraId="3AA507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92C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DB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haben wir beschlossen. Sind wir dabei? Und das sind bei uns auch so gedacht eben </w:t>
            </w:r>
          </w:p>
        </w:tc>
      </w:tr>
      <w:tr w:rsidR="00BF2B5B" w:rsidRPr="003072D8" w14:paraId="382901B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E4CA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A00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immer diese Steering Group Sitzungen, ne? Wo man darauf guckt. "Haben wir das </w:t>
            </w:r>
          </w:p>
        </w:tc>
      </w:tr>
      <w:tr w:rsidR="00BF2B5B" w:rsidRPr="003072D8" w14:paraId="448AB39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BD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3F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erledigt?", "Haben wir das erledigt?", "Sind wir im Rahmen?". Und wir müssen ja </w:t>
            </w:r>
          </w:p>
        </w:tc>
      </w:tr>
      <w:tr w:rsidR="00BF2B5B" w:rsidRPr="003072D8" w14:paraId="003FA1A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9E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29A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jetzt permanent adaptieren, ne? Das war eigentlich in der Projektplanung so </w:t>
            </w:r>
          </w:p>
        </w:tc>
      </w:tr>
      <w:tr w:rsidR="00BF2B5B" w:rsidRPr="003072D8" w14:paraId="1DAB294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21F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7DC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vorgesehen, sondern das hatten wir uns anders gedacht. Aber da wir hier </w:t>
            </w:r>
          </w:p>
        </w:tc>
      </w:tr>
      <w:tr w:rsidR="00BF2B5B" w:rsidRPr="003072D8" w14:paraId="6C595EA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A75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B8C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dauernd jetzt nachjustieren müssen, ne? Und immer wieder / Haben wir das / Also, </w:t>
            </w:r>
          </w:p>
        </w:tc>
      </w:tr>
      <w:tr w:rsidR="00BF2B5B" w:rsidRPr="003072D8" w14:paraId="7A3E7F4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95F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236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häufiger, die / Unsere Sitzungen dann einfach, ne? Und da wird immer geguckt, </w:t>
            </w:r>
          </w:p>
        </w:tc>
      </w:tr>
      <w:tr w:rsidR="00BF2B5B" w:rsidRPr="003072D8" w14:paraId="13FD7F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B43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C9C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"Wo stehen wir?" und "Was wollen wir?" und "Wie gehen wir weiter?" Ist ganz </w:t>
            </w:r>
          </w:p>
        </w:tc>
      </w:tr>
      <w:tr w:rsidR="00BF2B5B" w:rsidRPr="003072D8" w14:paraId="1E9ABC6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A2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30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wichtig in Projekten, dass man immer diese Vergewisserung hat und dafür / hat </w:t>
            </w:r>
          </w:p>
        </w:tc>
      </w:tr>
      <w:tr w:rsidR="00BF2B5B" w:rsidRPr="003072D8" w14:paraId="6E65540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12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057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man auch in der Projektplanung immer auch diese Meilensteinsitzungen drin, ne?</w:t>
            </w:r>
          </w:p>
        </w:tc>
      </w:tr>
      <w:tr w:rsidR="00BF2B5B" w:rsidRPr="003072D8" w14:paraId="4B9E76D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44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0A3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[0:37:50.1]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 Gut.</w:t>
            </w:r>
          </w:p>
        </w:tc>
      </w:tr>
      <w:tr w:rsidR="00BF2B5B" w:rsidRPr="003072D8" w14:paraId="0A9E5C4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D8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16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wie werden die getroffenen Entscheidungen dokumentiert und kommuniziert? </w:t>
            </w:r>
          </w:p>
        </w:tc>
      </w:tr>
      <w:tr w:rsidR="00BF2B5B" w:rsidRPr="003072D8" w14:paraId="1CD0938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11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995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Also, dokumentiert sehr wahrscheinlich durch das Protokoll.</w:t>
            </w:r>
          </w:p>
        </w:tc>
      </w:tr>
      <w:tr w:rsidR="00BF2B5B" w:rsidRPr="003072D8" w14:paraId="468143E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56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FF4F" w14:textId="7D88A1A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[0:38:00.0]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Protokoll.</w:t>
            </w:r>
          </w:p>
        </w:tc>
      </w:tr>
      <w:tr w:rsidR="00BF2B5B" w:rsidRPr="003072D8" w14:paraId="616832E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E1D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93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So, wie ich das</w:t>
            </w:r>
          </w:p>
        </w:tc>
      </w:tr>
      <w:tr w:rsidR="00BF2B5B" w:rsidRPr="003072D8" w14:paraId="0515708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34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045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[0:38:00.7]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verstanden habe.</w:t>
            </w:r>
          </w:p>
        </w:tc>
      </w:tr>
      <w:tr w:rsidR="00BF2B5B" w:rsidRPr="003072D8" w14:paraId="1A266FE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50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58C5C" w14:textId="32F8F832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BF2B5B" w:rsidRPr="003072D8" w14:paraId="5076D65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B9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23E5" w14:textId="53C0204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[0:38:01.3]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Ganz genau. Und kommuniziert ganz klar über Mail, ne? (unverständlich) </w:t>
            </w:r>
          </w:p>
        </w:tc>
      </w:tr>
      <w:tr w:rsidR="00BF2B5B" w:rsidRPr="003072D8" w14:paraId="732D06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B2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663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[0:38:06.6]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BF2B5B" w:rsidRPr="003072D8" w14:paraId="6FE4D32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3B1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BAE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Gut, die unterschiedlichen Medien, des Entscheidungsprozess, die haben wir ja </w:t>
            </w:r>
          </w:p>
        </w:tc>
      </w:tr>
      <w:tr w:rsidR="00BF2B5B" w:rsidRPr="003072D8" w14:paraId="33DE78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A7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E5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auch schon durch.</w:t>
            </w:r>
          </w:p>
        </w:tc>
      </w:tr>
      <w:tr w:rsidR="00BF2B5B" w:rsidRPr="003072D8" w14:paraId="6372431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F71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3F03" w14:textId="6613FFC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[0:38:14.6]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 Genau.</w:t>
            </w:r>
          </w:p>
        </w:tc>
      </w:tr>
      <w:tr w:rsidR="00BF2B5B" w:rsidRPr="003072D8" w14:paraId="72544F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6E0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C8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Also,</w:t>
            </w:r>
          </w:p>
        </w:tc>
      </w:tr>
      <w:tr w:rsidR="00BF2B5B" w:rsidRPr="003072D8" w14:paraId="4C541D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90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047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[0:38:15.3]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das ist wie gesagt die E-Mail. Sie sind in den Videokonferenzen drin, Sie </w:t>
            </w:r>
          </w:p>
        </w:tc>
      </w:tr>
      <w:tr w:rsidR="00BF2B5B" w:rsidRPr="003072D8" w14:paraId="6B7C5C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E4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D5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nutzen das Etherpad. Und / Genau.  Habe ich irgendwas vergessen?</w:t>
            </w:r>
          </w:p>
        </w:tc>
      </w:tr>
      <w:tr w:rsidR="00BF2B5B" w:rsidRPr="003072D8" w14:paraId="60510A1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21E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D9C46" w14:textId="05481052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[0:38:22.8]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Mhmhm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(verneinend)</w:t>
            </w:r>
          </w:p>
        </w:tc>
      </w:tr>
      <w:tr w:rsidR="00BF2B5B" w:rsidRPr="003072D8" w14:paraId="1C4FB6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3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B3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[0:38:24.7]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Super.</w:t>
            </w:r>
          </w:p>
        </w:tc>
      </w:tr>
      <w:tr w:rsidR="00BF2B5B" w:rsidRPr="003072D8" w14:paraId="559DB80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54B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7060" w14:textId="72C433D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[0:38:25.7]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Also, das Telefon oder so, ist ja auch klar, ne? Aber ich meine /</w:t>
            </w:r>
          </w:p>
        </w:tc>
      </w:tr>
      <w:tr w:rsidR="00BF2B5B" w:rsidRPr="003072D8" w14:paraId="052E60D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351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C5E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[0:38:28.9]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 genau das stimmt.</w:t>
            </w:r>
          </w:p>
        </w:tc>
      </w:tr>
      <w:tr w:rsidR="00BF2B5B" w:rsidRPr="003072D8" w14:paraId="233DFD4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0D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C937" w14:textId="602289C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[0:38:29.7]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aber, aber das eigentlich weniger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ne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? Es ist so viel per Mail. Und dann, </w:t>
            </w:r>
          </w:p>
        </w:tc>
      </w:tr>
      <w:tr w:rsidR="00BF2B5B" w:rsidRPr="003072D8" w14:paraId="397DF65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4C6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13C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eben wie gesagt doch relativ regelmäßig unsere / manchmal nur zwei Stündchen / </w:t>
            </w:r>
          </w:p>
        </w:tc>
      </w:tr>
      <w:tr w:rsidR="00BF2B5B" w:rsidRPr="003072D8" w14:paraId="7C4877B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25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D3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Aber eben dann die Videokonferenzen.</w:t>
            </w:r>
          </w:p>
        </w:tc>
      </w:tr>
      <w:tr w:rsidR="00BF2B5B" w:rsidRPr="003072D8" w14:paraId="68A0B2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F8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2B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[0:38:42.3]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"Regelmäßig" ist noch mal was bei Ihnen?</w:t>
            </w:r>
          </w:p>
        </w:tc>
      </w:tr>
      <w:tr w:rsidR="00BF2B5B" w:rsidRPr="003072D8" w14:paraId="4798B59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944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41A2" w14:textId="6C325F4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[0:38:47.2]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Also, ich würde sagen. In letzter Zeit so alle zwei Monate mal, ne? Das ist </w:t>
            </w:r>
          </w:p>
        </w:tc>
      </w:tr>
      <w:tr w:rsidR="00BF2B5B" w:rsidRPr="003072D8" w14:paraId="510C622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8EF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7D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fast gar nicht so vorgesehen war, ne? Und da muss ich auch sagen, das wird ein </w:t>
            </w:r>
          </w:p>
        </w:tc>
      </w:tr>
      <w:tr w:rsidR="00BF2B5B" w:rsidRPr="003072D8" w14:paraId="70114DD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87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53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Instrument sein, was ich in den nächsten Projekten mit Sicherheit auch nutzen </w:t>
            </w:r>
          </w:p>
        </w:tc>
      </w:tr>
      <w:tr w:rsidR="00BF2B5B" w:rsidRPr="003072D8" w14:paraId="07F4C8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68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76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werde. Obwohl es uns allen hier steht, die Videokonferenzen. Also, ich glaube, </w:t>
            </w:r>
          </w:p>
        </w:tc>
      </w:tr>
      <w:tr w:rsidR="00BF2B5B" w:rsidRPr="003072D8" w14:paraId="3AE0055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8EE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5C26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ist kein Alleinstellungsmerkmal. Natürlich Meetings da. Aber mal kurz sagen, </w:t>
            </w:r>
          </w:p>
        </w:tc>
      </w:tr>
      <w:tr w:rsidR="00BF2B5B" w:rsidRPr="003072D8" w14:paraId="3169EEB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DA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694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"Kommt Leute, lasst uns doch mal schnell gucken, wo stehen wir?" Zwei Stunden </w:t>
            </w:r>
          </w:p>
        </w:tc>
      </w:tr>
      <w:tr w:rsidR="00BF2B5B" w:rsidRPr="003072D8" w14:paraId="511AC1E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490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B4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ansetzen. Alles durchgehen. Weitermachen. Ne?</w:t>
            </w:r>
          </w:p>
        </w:tc>
      </w:tr>
      <w:tr w:rsidR="00BF2B5B" w:rsidRPr="003072D8" w14:paraId="5BEC573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560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FA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[0:39:16.8]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57BD2C5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AE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E7BB9" w14:textId="0A71552D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[0:39:17.8]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Es ersetzt in keinem Fall die persönliche Begegnung. Das ist vollkommen klar.</w:t>
            </w:r>
          </w:p>
        </w:tc>
      </w:tr>
      <w:tr w:rsidR="00BF2B5B" w:rsidRPr="003072D8" w14:paraId="2BEA0B0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FD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50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Aber es ist ein gutes Instrument / So was ich mit Sicherheit viel mehr nutzen </w:t>
            </w:r>
          </w:p>
        </w:tc>
      </w:tr>
      <w:tr w:rsidR="00BF2B5B" w:rsidRPr="003072D8" w14:paraId="75B28E9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15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1F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werde in der weiteren Arbeit jetzt im nächsten Jahr, ne?</w:t>
            </w:r>
          </w:p>
        </w:tc>
      </w:tr>
      <w:tr w:rsidR="00BF2B5B" w:rsidRPr="003072D8" w14:paraId="536CF9D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68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B2A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[0:39:30.0]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Okay. Und, wenn ich das richtig verstanden habe ist ja auch / Also, das </w:t>
            </w:r>
          </w:p>
        </w:tc>
      </w:tr>
      <w:tr w:rsidR="00BF2B5B" w:rsidRPr="003072D8" w14:paraId="54A6881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5C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0C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Klima und die Atmosphäre im Team auch sehr angenehm. Ne?</w:t>
            </w:r>
          </w:p>
        </w:tc>
      </w:tr>
      <w:tr w:rsidR="00BF2B5B" w:rsidRPr="003072D8" w14:paraId="71013F6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7CC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FB9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[0:39:38.4]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Ja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, absolut. Absolut. Also, da ist viel Vertrauen. Da ist viel Kommunikation, </w:t>
            </w:r>
          </w:p>
        </w:tc>
      </w:tr>
      <w:tr w:rsidR="00BF2B5B" w:rsidRPr="003072D8" w14:paraId="2F8303B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7F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2A86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viel Offenheit, viel Freude sich zu sehen. Und, wenn es auch nur so mit einem </w:t>
            </w:r>
          </w:p>
        </w:tc>
      </w:tr>
      <w:tr w:rsidR="00BF2B5B" w:rsidRPr="003072D8" w14:paraId="18D05C2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088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02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Winken ist oder so. Das ist also wirklich, da / Es ist erstaunlich. Also, </w:t>
            </w:r>
          </w:p>
        </w:tc>
      </w:tr>
      <w:tr w:rsidR="00BF2B5B" w:rsidRPr="003072D8" w14:paraId="6BDBB2D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86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5091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wirklich / habe ich selten erlebt in einem Projekt, so / So schnell. Und doch / </w:t>
            </w:r>
          </w:p>
        </w:tc>
      </w:tr>
      <w:tr w:rsidR="00BF2B5B" w:rsidRPr="003072D8" w14:paraId="058A517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C8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94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meine Finnland, Spanien, Kroatien, Polen, Deutschland das sind ja doch sehr, </w:t>
            </w:r>
          </w:p>
        </w:tc>
      </w:tr>
      <w:tr w:rsidR="00BF2B5B" w:rsidRPr="003072D8" w14:paraId="4BEDC79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45F0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939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sehr unterschiedliche Kulturen. Und keiner spricht in seiner / KEINER, wirklich, </w:t>
            </w:r>
          </w:p>
        </w:tc>
      </w:tr>
      <w:tr w:rsidR="00BF2B5B" w:rsidRPr="003072D8" w14:paraId="6FE224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788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54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spricht in seiner Muttersprache, ne? Also, es ist schon toll. Es ist / Ich finde </w:t>
            </w:r>
          </w:p>
        </w:tc>
      </w:tr>
      <w:tr w:rsidR="00BF2B5B" w:rsidRPr="003072D8" w14:paraId="55C840E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77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CD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es außergewöhnlich dieses Team, ne? Muss ich wirklich sagen, ne?</w:t>
            </w:r>
          </w:p>
        </w:tc>
      </w:tr>
      <w:tr w:rsidR="00BF2B5B" w:rsidRPr="003072D8" w14:paraId="170F384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EAB7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F4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[0:40:17.5]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7406B93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C0F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1D3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Okay. Kommen wir nun zur Frage 13 Was denken Sie rückblickend? Wie hat sich der </w:t>
            </w:r>
          </w:p>
        </w:tc>
      </w:tr>
      <w:tr w:rsidR="00BF2B5B" w:rsidRPr="003072D8" w14:paraId="603691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D7FC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B4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Entscheidungsprozess verändert? Also jetzt so vom Zeitraum 2019 bis heute?</w:t>
            </w:r>
          </w:p>
        </w:tc>
      </w:tr>
      <w:tr w:rsidR="00BF2B5B" w:rsidRPr="003072D8" w14:paraId="04AA0F1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5A7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E42EA" w14:textId="1BEAAF6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[0:40:30.7]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Also, ich würde sagen / Wie kann ich das? / So vom Gefühl her / Gut, 2019, </w:t>
            </w:r>
          </w:p>
        </w:tc>
      </w:tr>
      <w:tr w:rsidR="00BF2B5B" w:rsidRPr="003072D8" w14:paraId="258A581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261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89A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wenn wir uns erst einmal getroffen haben, war natürlich das erste Mal, ne? Aber </w:t>
            </w:r>
          </w:p>
        </w:tc>
      </w:tr>
      <w:tr w:rsidR="00BF2B5B" w:rsidRPr="003072D8" w14:paraId="6D354B7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3F2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6C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schon da habe ich gesehen, das ist sehr entscheidungsfreudige Gruppe. Das / </w:t>
            </w:r>
          </w:p>
        </w:tc>
      </w:tr>
      <w:tr w:rsidR="00BF2B5B" w:rsidRPr="003072D8" w14:paraId="36A52C6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A2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BB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macht es und geht dran. Ich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habedas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Gefühl, durch diese Distanz. (...) Wie </w:t>
            </w:r>
          </w:p>
        </w:tc>
      </w:tr>
      <w:tr w:rsidR="00BF2B5B" w:rsidRPr="003072D8" w14:paraId="26148A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70A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41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soll ich das sagen? Habe ich das Gefühl, dass es manchmal so / noch kollegialer </w:t>
            </w:r>
          </w:p>
        </w:tc>
      </w:tr>
      <w:tr w:rsidR="00BF2B5B" w:rsidRPr="003072D8" w14:paraId="53A3C5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CF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0D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irgendwie ist. Weil jeder um diese Distanz weiß. Um die Probleme weiß, dass sich </w:t>
            </w:r>
          </w:p>
        </w:tc>
      </w:tr>
      <w:tr w:rsidR="00BF2B5B" w:rsidRPr="003072D8" w14:paraId="71FD1EC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51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AE5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jeder bemüht: "Mensch Leute, kommen wir müssen das Beste daraus machen." Und die </w:t>
            </w:r>
          </w:p>
        </w:tc>
      </w:tr>
      <w:tr w:rsidR="00BF2B5B" w:rsidRPr="003072D8" w14:paraId="4CD9B47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3CC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0153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Entscheidungsprozesse regeln wir. Wir regeln sie so, dass wir  - wie gesagt - , </w:t>
            </w:r>
          </w:p>
        </w:tc>
      </w:tr>
      <w:tr w:rsidR="00BF2B5B" w:rsidRPr="003072D8" w14:paraId="1F08371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435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51B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dass jeder vorkommt, jeder seine Meinung hat. Und so weiter. Und ich habe das </w:t>
            </w:r>
          </w:p>
        </w:tc>
      </w:tr>
      <w:tr w:rsidR="00BF2B5B" w:rsidRPr="003072D8" w14:paraId="05C75C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38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138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Gefühl, dass wir es alle mehr wertschätzen. Sagen wir mal so / Ja, ich glaube, </w:t>
            </w:r>
          </w:p>
        </w:tc>
      </w:tr>
      <w:tr w:rsidR="00BF2B5B" w:rsidRPr="003072D8" w14:paraId="2294AB2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D8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DD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ist es, ne? Es ist eine größere Wertschätzung dieser Prozesse, weil wir </w:t>
            </w:r>
          </w:p>
        </w:tc>
      </w:tr>
      <w:tr w:rsidR="00BF2B5B" w:rsidRPr="003072D8" w14:paraId="3652477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73EA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6E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wissen, dass es nicht so einfach ist, wie man eben um den Tisch rumsitzt, sich </w:t>
            </w:r>
          </w:p>
        </w:tc>
      </w:tr>
      <w:tr w:rsidR="00BF2B5B" w:rsidRPr="003072D8" w14:paraId="6A9D47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39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8C2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angucken kann, auch mal Nebengespräche führen kann / Oder plötzlich sagt, </w:t>
            </w:r>
          </w:p>
        </w:tc>
      </w:tr>
      <w:tr w:rsidR="00BF2B5B" w:rsidRPr="003072D8" w14:paraId="45FB92C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F33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0AF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"Mensch," abends beim Glas Wein, "Mensch, wir haben noch eine Idee. Müssen wir </w:t>
            </w:r>
          </w:p>
        </w:tc>
      </w:tr>
      <w:tr w:rsidR="00BF2B5B" w:rsidRPr="003072D8" w14:paraId="3F1DC8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6E6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6A0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morgen noch mit reinnehmen." Ne? Und diese Dinge, ne? Wo einfach dieses Soziale </w:t>
            </w:r>
          </w:p>
        </w:tc>
      </w:tr>
      <w:tr w:rsidR="00BF2B5B" w:rsidRPr="003072D8" w14:paraId="7FD8359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BC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66D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da ist, ne? Habe ich das Gefühl, dass das Wertschätzen / noch mehr die </w:t>
            </w:r>
          </w:p>
        </w:tc>
      </w:tr>
      <w:tr w:rsidR="00BF2B5B" w:rsidRPr="003072D8" w14:paraId="5667B0D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ED1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4720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Bemühung ist. "Wir kriegen das hin."</w:t>
            </w:r>
          </w:p>
        </w:tc>
      </w:tr>
      <w:tr w:rsidR="00BF2B5B" w:rsidRPr="003072D8" w14:paraId="2A6B927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0AD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5D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vielleicht sogar auch die Qualität entdeckt hat, dass man in so einem </w:t>
            </w:r>
          </w:p>
        </w:tc>
      </w:tr>
      <w:tr w:rsidR="00BF2B5B" w:rsidRPr="003072D8" w14:paraId="2D7588A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F18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B45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Projekt gemeinsam was machen kann. Dass es eben doch nicht so selbstverständlich </w:t>
            </w:r>
          </w:p>
        </w:tc>
      </w:tr>
      <w:tr w:rsidR="00BF2B5B" w:rsidRPr="003072D8" w14:paraId="0F4E0C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93B5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B1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ist. Und ich glaube, da ist irgendwo bei uns allen / Ich spüre das so. Das ist </w:t>
            </w:r>
          </w:p>
        </w:tc>
      </w:tr>
      <w:tr w:rsidR="00BF2B5B" w:rsidRPr="003072D8" w14:paraId="1847992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97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69B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nicht, dass wir da drüber gesprochen haben, aber ich nehme es so wahr, ne?</w:t>
            </w:r>
          </w:p>
        </w:tc>
      </w:tr>
      <w:tr w:rsidR="00BF2B5B" w:rsidRPr="003072D8" w14:paraId="04B954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A71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79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[0:42:22.2]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Hmhm (bejahend). Okay. Und gibt es irgendetwas, was Sie am derzeitigen </w:t>
            </w:r>
          </w:p>
        </w:tc>
      </w:tr>
      <w:tr w:rsidR="00BF2B5B" w:rsidRPr="003072D8" w14:paraId="75FF916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9CF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430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Entscheidungsprozess als schwierig empfinden?</w:t>
            </w:r>
          </w:p>
        </w:tc>
      </w:tr>
      <w:tr w:rsidR="00BF2B5B" w:rsidRPr="003072D8" w14:paraId="58EE006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1F7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0C98" w14:textId="6986A0AB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[0:42:29.0]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das  es online läuft, ne? Dass man einfach nicht in die Ruhe hat, mal zu </w:t>
            </w:r>
          </w:p>
        </w:tc>
      </w:tr>
      <w:tr w:rsidR="00BF2B5B" w:rsidRPr="003072D8" w14:paraId="5C4DFE0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54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EDB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sagen, "Kommen Leute, lass uns das jetzt mal richtig / in die Tiefe gehen", und </w:t>
            </w:r>
          </w:p>
        </w:tc>
      </w:tr>
      <w:tr w:rsidR="00BF2B5B" w:rsidRPr="003072D8" w14:paraId="481DB5A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CC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202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"So, jetzt gehen wir einmal eine Runde um das Haus, kommen wieder" und / Also </w:t>
            </w:r>
          </w:p>
        </w:tc>
      </w:tr>
      <w:tr w:rsidR="00BF2B5B" w:rsidRPr="003072D8" w14:paraId="39D38A9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F6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03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Dinge, wo man einfach / Das macht es schwieriger, ne? Das ist / Weil /  Ich </w:t>
            </w:r>
          </w:p>
        </w:tc>
      </w:tr>
      <w:tr w:rsidR="00BF2B5B" w:rsidRPr="003072D8" w14:paraId="2B22FE1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41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0DD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meine, ich muss Entscheidungen mit Menschen treffen, ja, auch mit den Schulen, </w:t>
            </w:r>
          </w:p>
        </w:tc>
      </w:tr>
      <w:tr w:rsidR="00BF2B5B" w:rsidRPr="003072D8" w14:paraId="08E2B80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992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AD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habe ich noch nie gesehen. Außer der deutschen Schule, die kenne ich, ne? </w:t>
            </w:r>
          </w:p>
        </w:tc>
      </w:tr>
      <w:tr w:rsidR="00BF2B5B" w:rsidRPr="003072D8" w14:paraId="4AA0A3D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29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6E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Aber die andere haben wir ja noch nie gesehen. Und trotzdem mussten wir dann </w:t>
            </w:r>
          </w:p>
        </w:tc>
      </w:tr>
      <w:tr w:rsidR="00BF2B5B" w:rsidRPr="003072D8" w14:paraId="57FD716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74B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A182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diesen Prozess des Workshops machen. Wie wir den machen und dann mit denen </w:t>
            </w:r>
          </w:p>
        </w:tc>
      </w:tr>
      <w:tr w:rsidR="00BF2B5B" w:rsidRPr="003072D8" w14:paraId="471AE1B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5339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9359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erarbeiten. Auch da am Ende, ja auch eine / Sagen, "So machen  wir es.", "Das </w:t>
            </w:r>
          </w:p>
        </w:tc>
      </w:tr>
      <w:tr w:rsidR="00BF2B5B" w:rsidRPr="003072D8" w14:paraId="6DC451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F1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70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finden wir gut", "Das finden wir nicht so gut", und so weiter alles. Und das, </w:t>
            </w:r>
          </w:p>
        </w:tc>
      </w:tr>
      <w:tr w:rsidR="00BF2B5B" w:rsidRPr="003072D8" w14:paraId="6CF7F4A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3C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47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finde ich, macht die Sache ein bisschen schwierig. Ich kann es nicht so richtig </w:t>
            </w:r>
          </w:p>
        </w:tc>
      </w:tr>
      <w:tr w:rsidR="00BF2B5B" w:rsidRPr="003072D8" w14:paraId="147F9E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A8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C89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fühlen. Also so/ Es ist was anderes, wenn mir jemand gegenübersitzt. Oder /</w:t>
            </w:r>
          </w:p>
        </w:tc>
      </w:tr>
      <w:tr w:rsidR="00BF2B5B" w:rsidRPr="003072D8" w14:paraId="3735F21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82C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67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[0:43:19.0]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Es gibt /</w:t>
            </w:r>
          </w:p>
        </w:tc>
      </w:tr>
      <w:tr w:rsidR="00BF2B5B" w:rsidRPr="003072D8" w14:paraId="67CEEE1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1D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3863" w14:textId="5061FC9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[0:43:20.4]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Vor allen Dingen auch / Sagen wir mal, wenn wir jetzt hier so im zweier </w:t>
            </w:r>
          </w:p>
        </w:tc>
      </w:tr>
      <w:tr w:rsidR="00BF2B5B" w:rsidRPr="003072D8" w14:paraId="46DBDD1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47D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E31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Gespräch, dreier Gespräch  / geht es, ne? Es ist gut machbar. Aber wenn ich so </w:t>
            </w:r>
          </w:p>
        </w:tc>
      </w:tr>
      <w:tr w:rsidR="00BF2B5B" w:rsidRPr="003072D8" w14:paraId="529AB67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D00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D1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 große Gruppe von 30 Leuten habe, ne? Das ist / Und die meiste Zeit die </w:t>
            </w:r>
          </w:p>
        </w:tc>
      </w:tr>
      <w:tr w:rsidR="00BF2B5B" w:rsidRPr="003072D8" w14:paraId="50FECD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92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023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Leute immer das Mikro aus haben. Die haben auch noch das Bild weg, damit die </w:t>
            </w:r>
          </w:p>
        </w:tc>
      </w:tr>
      <w:tr w:rsidR="00BF2B5B" w:rsidRPr="003072D8" w14:paraId="0492E8B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9E9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ED3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Übertragung gut läuft, ne?  Also, das finde ich / Nicht der Entscheidungsprozess </w:t>
            </w:r>
          </w:p>
        </w:tc>
      </w:tr>
      <w:tr w:rsidR="00BF2B5B" w:rsidRPr="003072D8" w14:paraId="1B81DCA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76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00F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als solcher / Weil der sehr kollegial, wirklich partnerschaftlich gut läuft. </w:t>
            </w:r>
          </w:p>
        </w:tc>
      </w:tr>
      <w:tr w:rsidR="00BF2B5B" w:rsidRPr="003072D8" w14:paraId="66FD582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572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F3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Kein Problem. Da bemühen wir uns auch als Team-Deutschland für, dass es immer in </w:t>
            </w:r>
          </w:p>
        </w:tc>
      </w:tr>
      <w:tr w:rsidR="00BF2B5B" w:rsidRPr="003072D8" w14:paraId="078979E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2C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1EF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einer guten Atmosphäre passiert - anerkennenden, wertschätzende Atmosphäre. Aber </w:t>
            </w:r>
          </w:p>
        </w:tc>
      </w:tr>
      <w:tr w:rsidR="00BF2B5B" w:rsidRPr="003072D8" w14:paraId="363F5AC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2F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447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 Umsetzung finde ich wirklich. Nicht. So. Gut. Das fühlt sich nicht so gut an,</w:t>
            </w:r>
          </w:p>
        </w:tc>
      </w:tr>
      <w:tr w:rsidR="00BF2B5B" w:rsidRPr="003072D8" w14:paraId="3A24F94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8F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1A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dann, ne?</w:t>
            </w:r>
          </w:p>
        </w:tc>
      </w:tr>
      <w:tr w:rsidR="00BF2B5B" w:rsidRPr="003072D8" w14:paraId="72BCD3A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B84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ED5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[0:44:03.9]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>Hmhm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(bejahend).</w:t>
            </w:r>
          </w:p>
        </w:tc>
      </w:tr>
      <w:tr w:rsidR="00BF2B5B" w:rsidRPr="003072D8" w14:paraId="5B31BF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FFFA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FE283" w14:textId="3A2EDB1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[0:44:04.6]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Aus den besagten Gründen, ne?</w:t>
            </w:r>
          </w:p>
        </w:tc>
      </w:tr>
      <w:tr w:rsidR="00BF2B5B" w:rsidRPr="003072D8" w14:paraId="571F8D7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45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15DF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[0:44:05.8]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das klingt doch so ein bisschen anstrengend. Wie Sie das sagen. Also, </w:t>
            </w:r>
          </w:p>
        </w:tc>
      </w:tr>
      <w:tr w:rsidR="00BF2B5B" w:rsidRPr="003072D8" w14:paraId="4142874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432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D26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hatte das Gefühl, dass Sie eben meinten, "Ja, wir können ums Haus gehen." </w:t>
            </w:r>
          </w:p>
        </w:tc>
      </w:tr>
      <w:tr w:rsidR="00BF2B5B" w:rsidRPr="003072D8" w14:paraId="07398B7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31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B72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klingt so, als hätten Sie keine Pausen, obwohl sie eigentlich welche </w:t>
            </w:r>
          </w:p>
        </w:tc>
      </w:tr>
      <w:tr w:rsidR="00BF2B5B" w:rsidRPr="003072D8" w14:paraId="4F4AF0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77A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F0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bräuchten.</w:t>
            </w:r>
          </w:p>
        </w:tc>
      </w:tr>
      <w:tr w:rsidR="00BF2B5B" w:rsidRPr="003072D8" w14:paraId="21059FD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8C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7148" w14:textId="32072C6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[0:44:17.7]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Hmhmm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>. (bejahend)</w:t>
            </w:r>
          </w:p>
        </w:tc>
      </w:tr>
      <w:tr w:rsidR="00BF2B5B" w:rsidRPr="003072D8" w14:paraId="507A2A2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B5E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0F2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[0:44:18.1]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Aber das geht nicht </w:t>
            </w:r>
          </w:p>
        </w:tc>
      </w:tr>
      <w:tr w:rsidR="00BF2B5B" w:rsidRPr="003072D8" w14:paraId="141B9DD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C06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43B80" w14:textId="1F79010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[0:44:19.1]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Hmhm (bejahend).</w:t>
            </w:r>
          </w:p>
        </w:tc>
      </w:tr>
      <w:tr w:rsidR="00BF2B5B" w:rsidRPr="003072D8" w14:paraId="3FE0908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93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16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[0:44:19.4]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Weil man so von egal / Also ja, vom Tagesablauf auch</w:t>
            </w:r>
          </w:p>
        </w:tc>
      </w:tr>
      <w:tr w:rsidR="00BF2B5B" w:rsidRPr="003072D8" w14:paraId="17FC4A6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406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C6BE" w14:textId="5A69DBB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[0:44:23.5]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</w:t>
            </w:r>
          </w:p>
        </w:tc>
      </w:tr>
      <w:tr w:rsidR="00BF2B5B" w:rsidRPr="003072D8" w14:paraId="55C9F1A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E3F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2B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[0:44:24.1]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So </w:t>
            </w:r>
          </w:p>
        </w:tc>
      </w:tr>
      <w:tr w:rsidR="00BF2B5B" w:rsidRPr="003072D8" w14:paraId="5645417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05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7EB8" w14:textId="7E06F288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>Ja</w:t>
            </w:r>
          </w:p>
        </w:tc>
      </w:tr>
      <w:tr w:rsidR="00BF2B5B" w:rsidRPr="003072D8" w14:paraId="1916A8F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7BC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07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[0:44:24.3]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eingeschränkt ist.</w:t>
            </w:r>
          </w:p>
        </w:tc>
      </w:tr>
      <w:tr w:rsidR="00BF2B5B" w:rsidRPr="003072D8" w14:paraId="51A609C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D44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E196" w14:textId="0ADFC76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[0:44:24.8]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Ich sag mal so, wir machen Pausen. Diese "Health Break" wie sie heißen, </w:t>
            </w:r>
          </w:p>
        </w:tc>
      </w:tr>
      <w:tr w:rsidR="00BF2B5B" w:rsidRPr="003072D8" w14:paraId="23E955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68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22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noch mal rausgeht. Aber so jeder alleine. Und das ist der Unterschied, ne? </w:t>
            </w:r>
          </w:p>
        </w:tc>
      </w:tr>
      <w:tr w:rsidR="00BF2B5B" w:rsidRPr="003072D8" w14:paraId="4118F9F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AF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072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habe hier nicht die Möglichkeit mal (unverständlich)  Gut, ich kann doch </w:t>
            </w:r>
          </w:p>
        </w:tc>
      </w:tr>
      <w:tr w:rsidR="00BF2B5B" w:rsidRPr="003072D8" w14:paraId="2C2E975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9B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B94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alleine um das Haus gehen. Sagen wir mal so einfach jetzt mal (lacht). Geht auch,</w:t>
            </w:r>
          </w:p>
        </w:tc>
      </w:tr>
      <w:tr w:rsidR="00BF2B5B" w:rsidRPr="003072D8" w14:paraId="0BF273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B7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D2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ne? Aber meistens ist ja dann doch irgendjemand dabei, ne? Oder man nimmt sich </w:t>
            </w:r>
          </w:p>
        </w:tc>
      </w:tr>
      <w:tr w:rsidR="00BF2B5B" w:rsidRPr="003072D8" w14:paraId="5EF9F19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ED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AF3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einen Kaffee und stellt sich zusammen da hin und diskutiert. Und wenn man nur </w:t>
            </w:r>
          </w:p>
        </w:tc>
      </w:tr>
      <w:tr w:rsidR="00BF2B5B" w:rsidRPr="003072D8" w14:paraId="2569916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23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3561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über das Wetter reden oder was weiß ich. Aber es ist eine andere Kommunikation. </w:t>
            </w:r>
          </w:p>
        </w:tc>
      </w:tr>
      <w:tr w:rsidR="00BF2B5B" w:rsidRPr="003072D8" w14:paraId="46BEDD6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1F3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2B3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die findet in den Pausen überhaupt nicht statt. Was mache ich in der Pause? </w:t>
            </w:r>
          </w:p>
        </w:tc>
      </w:tr>
      <w:tr w:rsidR="00BF2B5B" w:rsidRPr="003072D8" w14:paraId="526126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02E7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EB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schmeiß mich in meine Mails. Gucke schnell, ist das, ne? Oder telefoniere </w:t>
            </w:r>
          </w:p>
        </w:tc>
      </w:tr>
      <w:tr w:rsidR="00BF2B5B" w:rsidRPr="003072D8" w14:paraId="509A1E9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58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8CF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gerade noch schnell oder so. Also, es ist eben nicht / Eine Pause ist ja auch da,</w:t>
            </w:r>
          </w:p>
        </w:tc>
      </w:tr>
      <w:tr w:rsidR="00BF2B5B" w:rsidRPr="003072D8" w14:paraId="5F51720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573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847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um eben informelle Gespräche führen zu können, ne? Die jetzt nichts mit der </w:t>
            </w:r>
          </w:p>
        </w:tc>
      </w:tr>
      <w:tr w:rsidR="00BF2B5B" w:rsidRPr="003072D8" w14:paraId="0755CAF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16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560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Organisation zu tun haben  (unverständlich) oder mit den Umsetzung des Projektes,</w:t>
            </w:r>
          </w:p>
        </w:tc>
      </w:tr>
      <w:tr w:rsidR="00BF2B5B" w:rsidRPr="003072D8" w14:paraId="59F9936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4FB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C00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 sondern einfach Socializing, ne? Und das ist nicht da, ne? Und die Pause an </w:t>
            </w:r>
          </w:p>
        </w:tc>
      </w:tr>
      <w:tr w:rsidR="00BF2B5B" w:rsidRPr="003072D8" w14:paraId="44E48CA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755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4B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sich haben wir, das muss man machen. Das hält man ja nicht aus, ne? Also / </w:t>
            </w:r>
          </w:p>
        </w:tc>
      </w:tr>
      <w:tr w:rsidR="00BF2B5B" w:rsidRPr="003072D8" w14:paraId="6F0A2DA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FD8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82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[0:45:19.1]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Ja, ja.</w:t>
            </w:r>
          </w:p>
        </w:tc>
      </w:tr>
      <w:tr w:rsidR="00BF2B5B" w:rsidRPr="003072D8" w14:paraId="3084A0C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5E5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1356" w14:textId="624F9CF0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[0:45:19.8]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Dreiviertel Stunde, Stunde. Da muss eine Pause her, ne? Eine Viertelstunde </w:t>
            </w:r>
          </w:p>
        </w:tc>
      </w:tr>
      <w:tr w:rsidR="00BF2B5B" w:rsidRPr="003072D8" w14:paraId="11260F2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10F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AF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mindestens. Also, es ist überhaupt kein / Das ist nicht der Thema. Nur die </w:t>
            </w:r>
          </w:p>
        </w:tc>
      </w:tr>
      <w:tr w:rsidR="00BF2B5B" w:rsidRPr="003072D8" w14:paraId="04BC67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092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32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Gestaltung der Pausen, das ist das Problem, ne?</w:t>
            </w:r>
          </w:p>
        </w:tc>
      </w:tr>
      <w:tr w:rsidR="00BF2B5B" w:rsidRPr="003072D8" w14:paraId="3E8FD65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1C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9DB5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[0:45:28.7]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ich denke, das ist auch wirklich schwierig, weil man könnte ja sagen: </w:t>
            </w:r>
          </w:p>
        </w:tc>
      </w:tr>
      <w:tr w:rsidR="00BF2B5B" w:rsidRPr="003072D8" w14:paraId="3E6DF1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FBE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AF8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"Okay, dann macht man eine Pause und dann lässt man erstmal so einen Breakout </w:t>
            </w:r>
          </w:p>
        </w:tc>
      </w:tr>
      <w:tr w:rsidR="00BF2B5B" w:rsidRPr="003072D8" w14:paraId="6693BD8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363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1A4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Room mit was weiß ich wem" / Mit wem man jetzt halt auch /  Wo man jetzt gerade </w:t>
            </w:r>
          </w:p>
        </w:tc>
      </w:tr>
      <w:tr w:rsidR="00BF2B5B" w:rsidRPr="003072D8" w14:paraId="25AD332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082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04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Lust hätte. Aber gefühlt wäre das, glaube ich, trotzdem auch wieder noch mal </w:t>
            </w:r>
          </w:p>
        </w:tc>
      </w:tr>
      <w:tr w:rsidR="00BF2B5B" w:rsidRPr="003072D8" w14:paraId="52E96EF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43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7E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"Die Arbeit", weil man muss trotzdem auf dem Bildschirm drauf starren. </w:t>
            </w:r>
          </w:p>
        </w:tc>
      </w:tr>
      <w:tr w:rsidR="00BF2B5B" w:rsidRPr="003072D8" w14:paraId="497613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314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8995" w14:textId="164C3DE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[0:45:47.1]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</w:t>
            </w:r>
          </w:p>
        </w:tc>
      </w:tr>
      <w:tr w:rsidR="00BF2B5B" w:rsidRPr="003072D8" w14:paraId="6EF9A3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0D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C2B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[0:45:47.5]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dabei / </w:t>
            </w:r>
          </w:p>
        </w:tc>
      </w:tr>
      <w:tr w:rsidR="00BF2B5B" w:rsidRPr="003072D8" w14:paraId="114E8F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117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F1AA9" w14:textId="566CB35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[0:45:48.7]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Und ich habe nicht diese Gesprächsqualität, die ich eben im physischen </w:t>
            </w:r>
          </w:p>
        </w:tc>
      </w:tr>
      <w:tr w:rsidR="00BF2B5B" w:rsidRPr="003072D8" w14:paraId="0028AE0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6D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9A9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Treffen habe, ne? Man merkt / Merkt man selber, dann sagt man paar Höflichkeiten </w:t>
            </w:r>
          </w:p>
        </w:tc>
      </w:tr>
      <w:tr w:rsidR="00BF2B5B" w:rsidRPr="003072D8" w14:paraId="3D5AC3A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24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98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"Ach, wie geht es?", "Ach, das hast du gemacht", "Ach, schön" und so weiter. Das </w:t>
            </w:r>
          </w:p>
        </w:tc>
      </w:tr>
      <w:tr w:rsidR="00BF2B5B" w:rsidRPr="003072D8" w14:paraId="0EFF51F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82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09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 es dann, ne? Die Qualität ist / Es ist wirklich ein Qualitätsunterschied, </w:t>
            </w:r>
          </w:p>
        </w:tc>
      </w:tr>
      <w:tr w:rsidR="00BF2B5B" w:rsidRPr="003072D8" w14:paraId="074ACC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76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C9B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ne?</w:t>
            </w:r>
          </w:p>
        </w:tc>
      </w:tr>
      <w:tr w:rsidR="00BF2B5B" w:rsidRPr="003072D8" w14:paraId="60806C4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A35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B3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[0:46:05.5]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1F80FD4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F8D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A6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was würden Sie gerne  am Entscheidungsprozess verbessern oder verändern, so </w:t>
            </w:r>
          </w:p>
        </w:tc>
      </w:tr>
      <w:tr w:rsidR="00BF2B5B" w:rsidRPr="003072D8" w14:paraId="5E76256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20B8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E9E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wie er jetzt ist? Wirklich unter den gegebenen Umständen.</w:t>
            </w:r>
          </w:p>
        </w:tc>
      </w:tr>
      <w:tr w:rsidR="00BF2B5B" w:rsidRPr="003072D8" w14:paraId="01D82E1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65B0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F21E" w14:textId="6E19A9B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[0:46:15.2]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Ach, manchmal habe ich das Gefühl so die Zeit läuft uns weg. Manchmal hätte </w:t>
            </w:r>
          </w:p>
        </w:tc>
      </w:tr>
      <w:tr w:rsidR="00BF2B5B" w:rsidRPr="003072D8" w14:paraId="230AD05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C2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527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gerne ein bisschen das / "Stopp, halt!" Aber es ist eine ganz seltsame </w:t>
            </w:r>
          </w:p>
        </w:tc>
      </w:tr>
      <w:tr w:rsidR="00BF2B5B" w:rsidRPr="003072D8" w14:paraId="1A8120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1C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64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Erfahrung. Normalerweise bin ich ganz viel unterwegs. Jede Dienstreise da warst </w:t>
            </w:r>
          </w:p>
        </w:tc>
      </w:tr>
      <w:tr w:rsidR="00BF2B5B" w:rsidRPr="003072D8" w14:paraId="5FB2D94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B1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FB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du dort und überhaupt. Gar nicht. Ich bin immer zu Hause und trotzdem habe ich </w:t>
            </w:r>
          </w:p>
        </w:tc>
      </w:tr>
      <w:tr w:rsidR="00BF2B5B" w:rsidRPr="003072D8" w14:paraId="6FD166F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5A2A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B2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das Gefühl eine Woche ist nichts. Sie ist weg. Die Arbeit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(unverständlich). Es </w:t>
            </w:r>
          </w:p>
        </w:tc>
      </w:tr>
      <w:tr w:rsidR="00BF2B5B" w:rsidRPr="003072D8" w14:paraId="4F39D1F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5C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2F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gibt genug Arbeit. Es ist genug zu regeln alles. Aber ich habe das Gefühl, dass </w:t>
            </w:r>
          </w:p>
        </w:tc>
      </w:tr>
      <w:tr w:rsidR="00BF2B5B" w:rsidRPr="003072D8" w14:paraId="5E886D4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66C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40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schwimmt so weg alles, ne? Und ich glaube, es hat etwas damit zu tun, weil  </w:t>
            </w:r>
          </w:p>
        </w:tc>
      </w:tr>
      <w:tr w:rsidR="00BF2B5B" w:rsidRPr="003072D8" w14:paraId="7273373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B2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AA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sich nicht real trifft, ne? Also, es ist wirklich der Situation geschuldet. </w:t>
            </w:r>
          </w:p>
        </w:tc>
      </w:tr>
      <w:tr w:rsidR="00BF2B5B" w:rsidRPr="003072D8" w14:paraId="42400FB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51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A1B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Ich glaube, dass wir die Entscheidungsprozesse als solche / laufen sie gut. </w:t>
            </w:r>
          </w:p>
        </w:tc>
      </w:tr>
      <w:tr w:rsidR="00BF2B5B" w:rsidRPr="003072D8" w14:paraId="09A0F9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7C8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B6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Würde ich auch gar nicht so viel ändern wollen. Weil sie sind transparent. Sie </w:t>
            </w:r>
          </w:p>
        </w:tc>
      </w:tr>
      <w:tr w:rsidR="00BF2B5B" w:rsidRPr="003072D8" w14:paraId="223A78B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1D3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17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sind / Es ist okay geregelt alles. Und es ist eine sehr partnerschaftlich gute </w:t>
            </w:r>
          </w:p>
        </w:tc>
      </w:tr>
      <w:tr w:rsidR="00BF2B5B" w:rsidRPr="003072D8" w14:paraId="46194C8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31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32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Atmosphäre dabei, ne? Und das ist okay.</w:t>
            </w:r>
          </w:p>
        </w:tc>
      </w:tr>
      <w:tr w:rsidR="00BF2B5B" w:rsidRPr="003072D8" w14:paraId="1D3B87A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83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2950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Für mich ist wirklich die Situation als solche / Nicht / Mit vielen Kollegen und </w:t>
            </w:r>
          </w:p>
        </w:tc>
      </w:tr>
      <w:tr w:rsidR="00BF2B5B" w:rsidRPr="003072D8" w14:paraId="04A1C6C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08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733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Kolleginnen, die ich spreche / So die letzten zwei Monate ist so bei uns allen </w:t>
            </w:r>
          </w:p>
        </w:tc>
      </w:tr>
      <w:tr w:rsidR="00BF2B5B" w:rsidRPr="003072D8" w14:paraId="7D6599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45F9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27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so ein Einbruch gekommen, wo wir dann / "Jetzt ist gut."," Mach jetzt bitte </w:t>
            </w:r>
          </w:p>
        </w:tc>
      </w:tr>
      <w:tr w:rsidR="00BF2B5B" w:rsidRPr="003072D8" w14:paraId="72A428D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54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19BD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wieder / ", "Gib mir wieder / "Wie hat denn neulich einer so herrlich  gesagt? </w:t>
            </w:r>
          </w:p>
        </w:tc>
      </w:tr>
      <w:tr w:rsidR="00BF2B5B" w:rsidRPr="003072D8" w14:paraId="185268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F67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184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Meinte er: "Ach, schon wieder Meetings. Schon wieder ein Meeting und </w:t>
            </w:r>
          </w:p>
        </w:tc>
      </w:tr>
      <w:tr w:rsidR="00BF2B5B" w:rsidRPr="003072D8" w14:paraId="0D49C39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1CC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FC5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(unverständlich)  jetzt sitze ich da: "Gib mir ein Meeting. Gib mir ein Meeting.</w:t>
            </w:r>
          </w:p>
        </w:tc>
      </w:tr>
      <w:tr w:rsidR="00BF2B5B" w:rsidRPr="003072D8" w14:paraId="64D1C7A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22C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56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" ne? "Her damit." ne? (beide lachen) Na gut.</w:t>
            </w:r>
          </w:p>
        </w:tc>
      </w:tr>
      <w:tr w:rsidR="00BF2B5B" w:rsidRPr="003072D8" w14:paraId="21797BD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640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0D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genauso ist es, ne? Ich habe Kollegen in Projekten, jetzt wo wirklich / </w:t>
            </w:r>
          </w:p>
        </w:tc>
      </w:tr>
      <w:tr w:rsidR="00BF2B5B" w:rsidRPr="003072D8" w14:paraId="5C3AAA8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92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85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Komplexe (unverständlich) / Hat das nichts mit unserem Erasmus-Projekt zu tun, </w:t>
            </w:r>
          </w:p>
        </w:tc>
      </w:tr>
      <w:tr w:rsidR="00BF2B5B" w:rsidRPr="003072D8" w14:paraId="144885F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E22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70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wo wir wirklich sehr, sehr komplexe, sehr heikle Fragen ansprechen in dem </w:t>
            </w:r>
          </w:p>
        </w:tc>
      </w:tr>
      <w:tr w:rsidR="00BF2B5B" w:rsidRPr="003072D8" w14:paraId="3162A7C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04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8FD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Projekt. Letztes Mal habe ich  den einen gesehen vor acht Monaten. </w:t>
            </w:r>
          </w:p>
        </w:tc>
      </w:tr>
      <w:tr w:rsidR="00BF2B5B" w:rsidRPr="003072D8" w14:paraId="4B2F2CF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D09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ED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[0:47:48.3]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Boah.</w:t>
            </w:r>
          </w:p>
        </w:tc>
      </w:tr>
      <w:tr w:rsidR="00BF2B5B" w:rsidRPr="003072D8" w14:paraId="398D9D6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D32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0C9C" w14:textId="200C3A85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[0:47:49.6]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Und, und ja klar ich komme im Moment nichts nach Frankreich. Oder in die </w:t>
            </w:r>
          </w:p>
        </w:tc>
      </w:tr>
      <w:tr w:rsidR="00BF2B5B" w:rsidRPr="003072D8" w14:paraId="6333C0B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65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5E8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Schweiz. Wir kommen nicht zusammen. Und wir merken / Wir sind  an einem Punkt / </w:t>
            </w:r>
          </w:p>
        </w:tc>
      </w:tr>
      <w:tr w:rsidR="00BF2B5B" w:rsidRPr="003072D8" w14:paraId="6EDB7C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9AC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63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müssen UNBEDINGT / Wir haben auch gesagt, die nächste Sitzung entweder gar </w:t>
            </w:r>
          </w:p>
        </w:tc>
      </w:tr>
      <w:tr w:rsidR="00BF2B5B" w:rsidRPr="003072D8" w14:paraId="59DCDC1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D8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373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nicht oder richtig physisch. Sonst, kommen wir nicht weiter, ne?(unverständlich; </w:t>
            </w:r>
          </w:p>
        </w:tc>
      </w:tr>
      <w:tr w:rsidR="00BF2B5B" w:rsidRPr="003072D8" w14:paraId="41ABF5A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72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699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beide reden gleichzeitig) Es entstehen ja auch oft so Missverständnisse online. </w:t>
            </w:r>
          </w:p>
        </w:tc>
      </w:tr>
      <w:tr w:rsidR="00BF2B5B" w:rsidRPr="003072D8" w14:paraId="37A28E0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06C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CFB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Weil man eben / Das habe ich auch schon gemerkt, man muss viel mehr erklären. </w:t>
            </w:r>
          </w:p>
        </w:tc>
      </w:tr>
      <w:tr w:rsidR="00BF2B5B" w:rsidRPr="003072D8" w14:paraId="3FFE223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6C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82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wird viel redundanter. Weil man dauernd das Gefühl hat, "Haben, die mich </w:t>
            </w:r>
          </w:p>
        </w:tc>
      </w:tr>
      <w:tr w:rsidR="00BF2B5B" w:rsidRPr="003072D8" w14:paraId="20CF65F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6A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3E9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eigentlich alle verstanden?" Ne? Und machen Sie mal einen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-Vortrag - </w:t>
            </w:r>
          </w:p>
        </w:tc>
      </w:tr>
      <w:tr w:rsidR="00BF2B5B" w:rsidRPr="003072D8" w14:paraId="213C21E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058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9FB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online. Ich finde es furchtbar. Ich sehe ja gar nicht, ob der ankommt. Ob da </w:t>
            </w:r>
          </w:p>
        </w:tc>
      </w:tr>
      <w:tr w:rsidR="00BF2B5B" w:rsidRPr="003072D8" w14:paraId="1E21319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967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467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einer die Stirn runzelt. Ob einer sagt "Jawoll, so machen wir das." Ich kann </w:t>
            </w:r>
          </w:p>
        </w:tc>
      </w:tr>
      <w:tr w:rsidR="00BF2B5B" w:rsidRPr="003072D8" w14:paraId="3353516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9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AA2C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noch nicht mal auf die Leute eingehen.</w:t>
            </w:r>
          </w:p>
        </w:tc>
      </w:tr>
      <w:tr w:rsidR="00BF2B5B" w:rsidRPr="003072D8" w14:paraId="1A09456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F32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A4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[0:48:35.5]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Ich finde auch / Man könnte ja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sagen,"Okay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 Man drückt das mit Emojis </w:t>
            </w:r>
          </w:p>
        </w:tc>
      </w:tr>
      <w:tr w:rsidR="00BF2B5B" w:rsidRPr="003072D8" w14:paraId="22F697D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8A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F3B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aus." Aber das ist ja auch gar nicht (unverständlich) , als seriös angesehen. </w:t>
            </w:r>
          </w:p>
        </w:tc>
      </w:tr>
      <w:tr w:rsidR="00BF2B5B" w:rsidRPr="003072D8" w14:paraId="31FE54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C2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D4D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Und das ist ja auch voll komisch das so zu machen für uns. Aber ich hatte jetzt </w:t>
            </w:r>
          </w:p>
        </w:tc>
      </w:tr>
      <w:tr w:rsidR="00BF2B5B" w:rsidRPr="003072D8" w14:paraId="4412CDC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C4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703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auch eine Interviewpartnerin. Die haben eine sehr, sehr strikte </w:t>
            </w:r>
          </w:p>
        </w:tc>
      </w:tr>
      <w:tr w:rsidR="00BF2B5B" w:rsidRPr="003072D8" w14:paraId="2B00BE1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D64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2D9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Kommunikationsstrategie innerhalb des Unternehmens. Und die arbeiten tatsächlich </w:t>
            </w:r>
          </w:p>
        </w:tc>
      </w:tr>
      <w:tr w:rsidR="00BF2B5B" w:rsidRPr="003072D8" w14:paraId="2AB9685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90C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07A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mit Emojis. Wo die dann / Ja, halt diese Bestätigung. Oder so mit "Daumen hoch". </w:t>
            </w:r>
          </w:p>
        </w:tc>
      </w:tr>
      <w:tr w:rsidR="00BF2B5B" w:rsidRPr="003072D8" w14:paraId="73D537C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4B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2C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Oder wo die halt wirklich so nachfragen, was die / Ja, ruhig auch mal mit </w:t>
            </w:r>
          </w:p>
        </w:tc>
      </w:tr>
      <w:tr w:rsidR="00BF2B5B" w:rsidRPr="003072D8" w14:paraId="388AD1A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60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EEF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Smileys kommentieren dürfen.</w:t>
            </w:r>
          </w:p>
        </w:tc>
      </w:tr>
      <w:tr w:rsidR="00BF2B5B" w:rsidRPr="003072D8" w14:paraId="6A3432B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A0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B1A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fand ich auch sehr interessant, wie die damit arbeiten. Aber ja, da / wie </w:t>
            </w:r>
          </w:p>
        </w:tc>
      </w:tr>
      <w:tr w:rsidR="00BF2B5B" w:rsidRPr="003072D8" w14:paraId="0181158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28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66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Sie sagen, das ist manchmal, das kommt einfach nicht an. Wie gesagt, man muss ja </w:t>
            </w:r>
          </w:p>
        </w:tc>
      </w:tr>
      <w:tr w:rsidR="00BF2B5B" w:rsidRPr="003072D8" w14:paraId="735B72B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3CBD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FAA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diese non-verbalen</w:t>
            </w:r>
          </w:p>
        </w:tc>
      </w:tr>
      <w:tr w:rsidR="00BF2B5B" w:rsidRPr="003072D8" w14:paraId="1F4591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F0A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82BE" w14:textId="4870753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[0:49:23.4]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Hmhm (bejahend) Ja.</w:t>
            </w:r>
          </w:p>
        </w:tc>
      </w:tr>
      <w:tr w:rsidR="00BF2B5B" w:rsidRPr="003072D8" w14:paraId="0E8460B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E3C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5E8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[0:49:24.1]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Signale lesen, um dann zu wissen." Ah, hier kann ich vielleicht / noch ein </w:t>
            </w:r>
          </w:p>
        </w:tc>
      </w:tr>
      <w:tr w:rsidR="00BF2B5B" w:rsidRPr="003072D8" w14:paraId="50FDA38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E3A6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20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bisschen / Also, noch mal ein bisschen erklären, damit eben /</w:t>
            </w:r>
          </w:p>
        </w:tc>
      </w:tr>
      <w:tr w:rsidR="00BF2B5B" w:rsidRPr="003072D8" w14:paraId="7A0DA68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7C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60AE" w14:textId="43A7B09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[0:49:29.4]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Ja, genau.</w:t>
            </w:r>
          </w:p>
        </w:tc>
      </w:tr>
      <w:tr w:rsidR="00BF2B5B" w:rsidRPr="003072D8" w14:paraId="0297B4E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BFD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A05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[0:49:30.0]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>(unverständlich)  Standpunkt besser verstehen.</w:t>
            </w:r>
          </w:p>
        </w:tc>
      </w:tr>
      <w:tr w:rsidR="00BF2B5B" w:rsidRPr="003072D8" w14:paraId="0EAD53F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CB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E87A" w14:textId="607BE0C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[0:49:31.5]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und  das ist ja. Diese Nuancen fehlen, ne? Auch mit den Emojis. Auch </w:t>
            </w:r>
          </w:p>
        </w:tc>
      </w:tr>
      <w:tr w:rsidR="00BF2B5B" w:rsidRPr="003072D8" w14:paraId="360E9A6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9E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9BC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wenn Sie einfach / Mir fehlen da die Nuancen. Die Nuancen kann ich nur </w:t>
            </w:r>
          </w:p>
        </w:tc>
      </w:tr>
      <w:tr w:rsidR="00BF2B5B" w:rsidRPr="003072D8" w14:paraId="0452888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73F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DFC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wahrnehmen in der direkten Kommunikation.</w:t>
            </w:r>
          </w:p>
        </w:tc>
      </w:tr>
      <w:tr w:rsidR="00BF2B5B" w:rsidRPr="003072D8" w14:paraId="293216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98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46C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[0:49:41.7]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5B304A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B6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20A41" w14:textId="36051EF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[0:49:42.8]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Wenn ich gucke / Und dann kann ich auch mit dem Kollegen oder so  / Das </w:t>
            </w:r>
          </w:p>
        </w:tc>
      </w:tr>
      <w:tr w:rsidR="00BF2B5B" w:rsidRPr="003072D8" w14:paraId="7E27436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B6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79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mache ich auch / Doch ansprechen, ne? "Sie gucken gerade. Warum? Sagen sie es </w:t>
            </w:r>
          </w:p>
        </w:tc>
      </w:tr>
      <w:tr w:rsidR="00BF2B5B" w:rsidRPr="003072D8" w14:paraId="567EA51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0D66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F2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mir?" Dann kann ich noch mal erklären. Und deshalb wird man da ja so redundant. </w:t>
            </w:r>
          </w:p>
        </w:tc>
      </w:tr>
      <w:tr w:rsidR="00BF2B5B" w:rsidRPr="003072D8" w14:paraId="72F68B8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1548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496B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Weil man dauernd meint, "Haben die mich überhaupt verstanden? Lacht da einer? </w:t>
            </w:r>
          </w:p>
        </w:tc>
      </w:tr>
      <w:tr w:rsidR="00BF2B5B" w:rsidRPr="003072D8" w14:paraId="41FFA79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717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B2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Schlafen die alle? (lacht) Oder was läuft?"</w:t>
            </w:r>
          </w:p>
        </w:tc>
      </w:tr>
      <w:tr w:rsidR="00BF2B5B" w:rsidRPr="003072D8" w14:paraId="4FE42F6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CC1D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3B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[0:49:58.7]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Ja, oder hören die überhaupt zu? Das ist, glaube ich, auch noch mal/</w:t>
            </w:r>
          </w:p>
        </w:tc>
      </w:tr>
      <w:tr w:rsidR="00BF2B5B" w:rsidRPr="003072D8" w14:paraId="127830A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69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4426" w14:textId="1C8B305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[0:50:01.0]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ganz genau. Und das ist so / Ich meine, wenn einer / Wenn sonst abwesend </w:t>
            </w:r>
          </w:p>
        </w:tc>
      </w:tr>
      <w:tr w:rsidR="00BF2B5B" w:rsidRPr="003072D8" w14:paraId="419FB94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887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39C4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ist, man sieht es, ne? Aber da/ merke ich, weiß man gar nicht, ne? Und, und das </w:t>
            </w:r>
          </w:p>
        </w:tc>
      </w:tr>
      <w:tr w:rsidR="00BF2B5B" w:rsidRPr="003072D8" w14:paraId="11CA307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659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C7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macht die ganze Geschichte eben auch die Entscheidungsprozesse langwieriger. Und </w:t>
            </w:r>
          </w:p>
        </w:tc>
      </w:tr>
      <w:tr w:rsidR="00BF2B5B" w:rsidRPr="003072D8" w14:paraId="49BEA12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385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7B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man muss genauer hingucken. Und mir persönlich / ich habe nichts gegen  Emojis. </w:t>
            </w:r>
          </w:p>
        </w:tc>
      </w:tr>
      <w:tr w:rsidR="00BF2B5B" w:rsidRPr="003072D8" w14:paraId="53EE04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7B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6DC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Mache ich auch viel. Arbeite ich mit, ne? Aber mir sind die nicht aussagekräftig </w:t>
            </w:r>
          </w:p>
        </w:tc>
      </w:tr>
      <w:tr w:rsidR="00BF2B5B" w:rsidRPr="003072D8" w14:paraId="49D400B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A5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EAF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genug, ne? </w:t>
            </w:r>
          </w:p>
        </w:tc>
      </w:tr>
      <w:tr w:rsidR="00BF2B5B" w:rsidRPr="003072D8" w14:paraId="1D13231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3C8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B42E" w14:textId="2C42415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[0:50:23.2]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 Also ja/</w:t>
            </w:r>
          </w:p>
        </w:tc>
      </w:tr>
      <w:tr w:rsidR="00BF2B5B" w:rsidRPr="003072D8" w14:paraId="07D841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6BF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ABD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7A07358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0396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CA2F" w14:textId="17FF8B0E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[0:50:24.0]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Da muss man / Aber/ Und deshalb haben wir ja auch das / in diesen Breakout </w:t>
            </w:r>
          </w:p>
        </w:tc>
      </w:tr>
      <w:tr w:rsidR="00BF2B5B" w:rsidRPr="003072D8" w14:paraId="55737ED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6EB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061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Rooms in kleinen Gruppen Diskussion mit dem Etherpad, wo jeder / Und ich </w:t>
            </w:r>
          </w:p>
        </w:tc>
      </w:tr>
      <w:tr w:rsidR="00BF2B5B" w:rsidRPr="003072D8" w14:paraId="71668E2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0B6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ADF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schreibe ganz offen da rein. Das sieht man ja auch das Gute / Dass sie sich </w:t>
            </w:r>
          </w:p>
        </w:tc>
      </w:tr>
      <w:tr w:rsidR="00BF2B5B" w:rsidRPr="003072D8" w14:paraId="6EEA3A0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505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58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sicher fühlen, auch in den Entscheidungsprozessen,  dass sie einfach alles sagen </w:t>
            </w:r>
          </w:p>
        </w:tc>
      </w:tr>
      <w:tr w:rsidR="00BF2B5B" w:rsidRPr="003072D8" w14:paraId="224C7BD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CE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A88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können und schreiben können und so diskutieren können dann.</w:t>
            </w:r>
          </w:p>
        </w:tc>
      </w:tr>
      <w:tr w:rsidR="00BF2B5B" w:rsidRPr="003072D8" w14:paraId="76E8184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91B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2D4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[0:50:42.6]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Noch meine letzte Frage. Jetzt so aus dem, was Sie erzählt haben. Haben Sie </w:t>
            </w:r>
          </w:p>
        </w:tc>
      </w:tr>
      <w:tr w:rsidR="00BF2B5B" w:rsidRPr="003072D8" w14:paraId="7F54B82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E5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E43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 Gefühl, dass der Entscheidungsprozess jetzt eher iterativ ist, also dass der </w:t>
            </w:r>
          </w:p>
        </w:tc>
      </w:tr>
      <w:tr w:rsidR="00BF2B5B" w:rsidRPr="003072D8" w14:paraId="3CCACBA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684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2C63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halt mehr in Schleifen verläuft als, sagen wir mal.</w:t>
            </w:r>
          </w:p>
        </w:tc>
      </w:tr>
      <w:tr w:rsidR="00BF2B5B" w:rsidRPr="003072D8" w14:paraId="35B9B5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7F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0D7A" w14:textId="5C51F3D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[0:50:56.8]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1FFB04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070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986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[0:50:57.7]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Vorher?</w:t>
            </w:r>
          </w:p>
        </w:tc>
      </w:tr>
      <w:tr w:rsidR="00BF2B5B" w:rsidRPr="003072D8" w14:paraId="2E53F11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4097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BB74D" w14:textId="75CC427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[0:50:58.0]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4E0F87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03A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FB8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[0:50:58.5]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Also, ich glaube vorher,  wenn ich es richtig verstanden / Ist das so ein </w:t>
            </w:r>
          </w:p>
        </w:tc>
      </w:tr>
      <w:tr w:rsidR="00BF2B5B" w:rsidRPr="003072D8" w14:paraId="28E3F0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2C8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C0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bisschen sequenziell. Man hat die eine Phase, wie sie gesagt haben, da ist </w:t>
            </w:r>
          </w:p>
        </w:tc>
      </w:tr>
      <w:tr w:rsidR="00BF2B5B" w:rsidRPr="003072D8" w14:paraId="45CC843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75B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6B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dieser Meilenstein. Man entscheidet das und dann geht man weiter. Aber jetzt </w:t>
            </w:r>
          </w:p>
        </w:tc>
      </w:tr>
      <w:tr w:rsidR="00BF2B5B" w:rsidRPr="003072D8" w14:paraId="42CAA87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F3A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F8D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 ich das Gefühl, man hat die Entscheidung,  man guckt, wie es läuft. Und </w:t>
            </w:r>
          </w:p>
        </w:tc>
      </w:tr>
      <w:tr w:rsidR="00BF2B5B" w:rsidRPr="003072D8" w14:paraId="728928F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DA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42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kommt aber irgendwie was. Und dann  (lacht) dreht man noch mal die Runde. </w:t>
            </w:r>
          </w:p>
        </w:tc>
      </w:tr>
      <w:tr w:rsidR="00BF2B5B" w:rsidRPr="003072D8" w14:paraId="57AFE30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3DA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6ED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Und dann geht dann noch mal durch und passt das so ein bisschen an.</w:t>
            </w:r>
          </w:p>
        </w:tc>
      </w:tr>
      <w:tr w:rsidR="00BF2B5B" w:rsidRPr="003072D8" w14:paraId="6308CA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3A2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8D48" w14:textId="09D8F9D8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[0:51:17.5]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Ja. Ja. Ja. Weil wir dauernd / wie jetzt zum Beispiel / Wir haben 2019 die </w:t>
            </w:r>
          </w:p>
        </w:tc>
      </w:tr>
      <w:tr w:rsidR="00BF2B5B" w:rsidRPr="003072D8" w14:paraId="2771531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593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66C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Entscheidung (unverständlich) Wir haben / Was wir uns schon an den unseren </w:t>
            </w:r>
          </w:p>
        </w:tc>
      </w:tr>
      <w:tr w:rsidR="00BF2B5B" w:rsidRPr="003072D8" w14:paraId="3FF3A77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E0D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60BE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Terminplan hin und her geschoben  haben, ne? Das, das man selber überlegen muss.</w:t>
            </w:r>
          </w:p>
        </w:tc>
      </w:tr>
      <w:tr w:rsidR="00BF2B5B" w:rsidRPr="003072D8" w14:paraId="27D2397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2E1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F9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[0:51:31.6]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Ja?</w:t>
            </w:r>
          </w:p>
        </w:tc>
      </w:tr>
      <w:tr w:rsidR="00BF2B5B" w:rsidRPr="003072D8" w14:paraId="1AABEA2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2E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AA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[0:51:31.9]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Das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ist wirklich eine Art "Hoppla, wo sind wir jetzt? Moment" (lacht) Also, </w:t>
            </w:r>
          </w:p>
        </w:tc>
      </w:tr>
      <w:tr w:rsidR="00BF2B5B" w:rsidRPr="003072D8" w14:paraId="0F31540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19CA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464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ich weiß nicht, drei- oder viermal haben wir den bestimmt schon verändert, ne?</w:t>
            </w:r>
          </w:p>
        </w:tc>
      </w:tr>
      <w:tr w:rsidR="00BF2B5B" w:rsidRPr="003072D8" w14:paraId="33A2EED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25BB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5D11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[0:51:37.2]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Boa.</w:t>
            </w:r>
          </w:p>
        </w:tc>
      </w:tr>
      <w:tr w:rsidR="00BF2B5B" w:rsidRPr="003072D8" w14:paraId="118BA07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85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0B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[0:51:37.9]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Wegen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Corona. Und jetzt sitzen wir da und wissen nicht / Oktober steht an, </w:t>
            </w:r>
          </w:p>
        </w:tc>
      </w:tr>
      <w:tr w:rsidR="00BF2B5B" w:rsidRPr="003072D8" w14:paraId="73CDA4E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90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5D1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dass wir nach Spanien gehen in die Schule. Wir wissen es nicht. Und es wird auch </w:t>
            </w:r>
          </w:p>
        </w:tc>
      </w:tr>
      <w:tr w:rsidR="00BF2B5B" w:rsidRPr="003072D8" w14:paraId="57B49A7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C38C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75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eine knappe Entscheidung werden. Die wird / Also, meines Erachtens im August </w:t>
            </w:r>
          </w:p>
        </w:tc>
      </w:tr>
      <w:tr w:rsidR="00BF2B5B" w:rsidRPr="003072D8" w14:paraId="1C84626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504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92D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Anfang, September, werde wir sagen "Ja" oder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oder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"Nein". Und bis dahin hängen </w:t>
            </w:r>
          </w:p>
        </w:tc>
      </w:tr>
      <w:tr w:rsidR="00BF2B5B" w:rsidRPr="003072D8" w14:paraId="174355E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EB0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AF91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 dann in der Luft. Also, müssen wir, müssen die Spanier, auch zwei Formate </w:t>
            </w:r>
          </w:p>
        </w:tc>
      </w:tr>
      <w:tr w:rsidR="00BF2B5B" w:rsidRPr="003072D8" w14:paraId="1859F41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4C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381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vorbereiten.</w:t>
            </w:r>
          </w:p>
        </w:tc>
      </w:tr>
      <w:tr w:rsidR="00BF2B5B" w:rsidRPr="003072D8" w14:paraId="413078B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19F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519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[0:52:04.2]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Oh, das ist auch anstrengend, weil das ist</w:t>
            </w:r>
          </w:p>
        </w:tc>
      </w:tr>
      <w:tr w:rsidR="00BF2B5B" w:rsidRPr="003072D8" w14:paraId="0C5ED5C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48D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4990" w14:textId="5CD0E8E3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[0:52:06.9]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75BAC03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C238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335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[0:52:07.3]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Ja doch mehr Arbeit so gesehen.</w:t>
            </w:r>
          </w:p>
        </w:tc>
      </w:tr>
      <w:tr w:rsidR="00BF2B5B" w:rsidRPr="003072D8" w14:paraId="0FC304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451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2242" w14:textId="25A31604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[0:52:08.4]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Ja, natürlich. Und das ist ja auch das Problem, ne? Weil dann / Es hat ja </w:t>
            </w:r>
          </w:p>
        </w:tc>
      </w:tr>
      <w:tr w:rsidR="00BF2B5B" w:rsidRPr="003072D8" w14:paraId="33D716F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7F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12D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Konsequenzen, ne? Wir müssen Flüge buchen. Wenn wir die nur einen Monat vorher / </w:t>
            </w:r>
          </w:p>
        </w:tc>
      </w:tr>
      <w:tr w:rsidR="00BF2B5B" w:rsidRPr="003072D8" w14:paraId="0B23C44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503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D8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Werden uns mit Sicherheit teurer kosten, als wenn wir den schon drei Monate </w:t>
            </w:r>
          </w:p>
        </w:tc>
      </w:tr>
      <w:tr w:rsidR="00BF2B5B" w:rsidRPr="003072D8" w14:paraId="6A4F607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612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306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vorher. </w:t>
            </w:r>
          </w:p>
        </w:tc>
      </w:tr>
      <w:tr w:rsidR="00BF2B5B" w:rsidRPr="003072D8" w14:paraId="7533AE7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C9F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F7A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[0:52:19.2]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Ja, ja, das macht schon was aus.</w:t>
            </w:r>
          </w:p>
        </w:tc>
      </w:tr>
      <w:tr w:rsidR="00BF2B5B" w:rsidRPr="003072D8" w14:paraId="36B4D49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F22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BEBC" w14:textId="48DEE3E1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[0:52:20.8]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Das sind / All diese Dinge, ne? Dann muss man eine Unterkunft /</w:t>
            </w:r>
          </w:p>
        </w:tc>
      </w:tr>
      <w:tr w:rsidR="00BF2B5B" w:rsidRPr="003072D8" w14:paraId="7226AA0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6C3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6A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Haben wir neulich in einem anderen Projekt auch / Habe ich ein Hotelzimmer </w:t>
            </w:r>
          </w:p>
        </w:tc>
      </w:tr>
      <w:tr w:rsidR="00BF2B5B" w:rsidRPr="003072D8" w14:paraId="7AC5BEF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E7E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1B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reserviert, einen Veranstaltungssaal  reserviert. Weil er musste ja groß sein </w:t>
            </w:r>
          </w:p>
        </w:tc>
      </w:tr>
      <w:tr w:rsidR="00BF2B5B" w:rsidRPr="003072D8" w14:paraId="524E27A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C2B5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ED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wegen Corona und so weiter. Ich habe im April eine Veranstaltung gemacht  mit </w:t>
            </w:r>
          </w:p>
        </w:tc>
      </w:tr>
      <w:tr w:rsidR="00BF2B5B" w:rsidRPr="003072D8" w14:paraId="277812E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49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1A9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dem Europarat zusammen. Da waren die Leute von Aserbaidschan bis Lissabon, von </w:t>
            </w:r>
          </w:p>
        </w:tc>
      </w:tr>
      <w:tr w:rsidR="00BF2B5B" w:rsidRPr="003072D8" w14:paraId="4D2DB27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A386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1C2D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Reykjavik bis Malta dabei. Ich hatte die Rheingold Halle gemietet.</w:t>
            </w:r>
          </w:p>
        </w:tc>
      </w:tr>
      <w:tr w:rsidR="00BF2B5B" w:rsidRPr="003072D8" w14:paraId="7AAA946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38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181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[0:52:47.8]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Hm!</w:t>
            </w:r>
          </w:p>
        </w:tc>
      </w:tr>
      <w:tr w:rsidR="00BF2B5B" w:rsidRPr="003072D8" w14:paraId="6B43B1D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C04C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9D69" w14:textId="07391B4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[0:52:49.1]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September. Geht Oktober "Och Gott, im April sind wir durch", ne? Wir waren </w:t>
            </w:r>
          </w:p>
        </w:tc>
      </w:tr>
      <w:tr w:rsidR="00BF2B5B" w:rsidRPr="003072D8" w14:paraId="5B8CE95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5A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A9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nachher im kleinen Studio die Übersetzer, wir als Organisationsteam und die </w:t>
            </w:r>
          </w:p>
        </w:tc>
      </w:tr>
      <w:tr w:rsidR="00BF2B5B" w:rsidRPr="003072D8" w14:paraId="3535248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533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B12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Techniker.</w:t>
            </w:r>
          </w:p>
        </w:tc>
      </w:tr>
      <w:tr w:rsidR="00BF2B5B" w:rsidRPr="003072D8" w14:paraId="44D9375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BA8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164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[0:52:59.7]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Krass.</w:t>
            </w:r>
          </w:p>
        </w:tc>
      </w:tr>
      <w:tr w:rsidR="00BF2B5B" w:rsidRPr="003072D8" w14:paraId="58F7CD0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1D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66AC" w14:textId="6E1F798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[0:53:01.6]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es ist, es ist aufwendiger, weil man muss dauernd parallel denken. Dann </w:t>
            </w:r>
          </w:p>
        </w:tc>
      </w:tr>
      <w:tr w:rsidR="00BF2B5B" w:rsidRPr="003072D8" w14:paraId="5C1C583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02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2A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plant man was und dann muss man wieder zurück. "Stopp, halt. Entscheidung war </w:t>
            </w:r>
          </w:p>
        </w:tc>
      </w:tr>
      <w:tr w:rsidR="00BF2B5B" w:rsidRPr="003072D8" w14:paraId="3667809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42F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4AD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nett, aber zieht nicht, weil /". Und wieder zurück, ne? Und dann hängt man so in </w:t>
            </w:r>
          </w:p>
        </w:tc>
      </w:tr>
      <w:tr w:rsidR="00BF2B5B" w:rsidRPr="003072D8" w14:paraId="6BC31BEB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C9D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24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der Luft, ne? Und das ist / Man hat so das Gefühl / Ich weiß, dass wir </w:t>
            </w:r>
          </w:p>
        </w:tc>
      </w:tr>
      <w:tr w:rsidR="00BF2B5B" w:rsidRPr="003072D8" w14:paraId="25F45CC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ECE0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6136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weiterkommen, aber man hat das Gefühl, man / wir kommen nicht weiter, weil man </w:t>
            </w:r>
          </w:p>
        </w:tc>
      </w:tr>
      <w:tr w:rsidR="00BF2B5B" w:rsidRPr="003072D8" w14:paraId="79402DF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BF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01E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dauernd diese Schleifen ziehen/</w:t>
            </w:r>
          </w:p>
        </w:tc>
      </w:tr>
      <w:tr w:rsidR="00BF2B5B" w:rsidRPr="003072D8" w14:paraId="20FD900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480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12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[0:53:26.2]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 (unverständlich).</w:t>
            </w:r>
          </w:p>
        </w:tc>
      </w:tr>
      <w:tr w:rsidR="00BF2B5B" w:rsidRPr="003072D8" w14:paraId="1660975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5BB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99EDF" w14:textId="7BBA274C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[0:53:27.3]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 das ist auf Dauer anstrengend,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ne?Ja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. Also, es geht ganz vielen Kollegen </w:t>
            </w:r>
          </w:p>
        </w:tc>
      </w:tr>
      <w:tr w:rsidR="00BF2B5B" w:rsidRPr="003072D8" w14:paraId="7BB76D2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E07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187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so. Also, jetzt, auch nicht in solchen Projekten arbeiten wie wir, ne? Sondern </w:t>
            </w:r>
          </w:p>
        </w:tc>
      </w:tr>
      <w:tr w:rsidR="00BF2B5B" w:rsidRPr="003072D8" w14:paraId="62013B5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C4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50C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die jetzt im Institut / Die anders arbeiten. Die sagen aber alle, ne? Es ist / </w:t>
            </w:r>
          </w:p>
        </w:tc>
      </w:tr>
      <w:tr w:rsidR="00BF2B5B" w:rsidRPr="003072D8" w14:paraId="1DC7EBB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F45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538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Irgendwie / Es geht nicht mehr, ne? Wir brauchen / Wir müssen wieder zurück in </w:t>
            </w:r>
          </w:p>
        </w:tc>
      </w:tr>
      <w:tr w:rsidR="00BF2B5B" w:rsidRPr="003072D8" w14:paraId="042DBE0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692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D44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 / ein Stückchen Normalität.</w:t>
            </w:r>
          </w:p>
        </w:tc>
      </w:tr>
      <w:tr w:rsidR="00BF2B5B" w:rsidRPr="003072D8" w14:paraId="08B75C0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0F36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B7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[0:53:44.9]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Ja, kommen wir /</w:t>
            </w:r>
          </w:p>
        </w:tc>
      </w:tr>
      <w:tr w:rsidR="00BF2B5B" w:rsidRPr="003072D8" w14:paraId="783D876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311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81C0" w14:textId="3E6B7636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[0:53:46.0]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Wir haben zum Beispiel so ein Gremium der Referate, die Referatsleitungen </w:t>
            </w:r>
          </w:p>
        </w:tc>
      </w:tr>
      <w:tr w:rsidR="00BF2B5B" w:rsidRPr="003072D8" w14:paraId="4662099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6BF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4AA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dann. Wir treffen uns regelmäßig auch online im Moment. So, dann haben wir einen </w:t>
            </w:r>
          </w:p>
        </w:tc>
      </w:tr>
      <w:tr w:rsidR="00BF2B5B" w:rsidRPr="003072D8" w14:paraId="7B8163B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861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64C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Nachmittag, wo wir uns treffen. Wenn wir dann fertig sind, dann hat jeder das </w:t>
            </w:r>
          </w:p>
        </w:tc>
      </w:tr>
      <w:tr w:rsidR="00BF2B5B" w:rsidRPr="003072D8" w14:paraId="5B02099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1E2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7A56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Gefühl, er muss aufpassen, dass er nicht mit dem Kopf in die Tastatur fällt. Man </w:t>
            </w:r>
          </w:p>
        </w:tc>
      </w:tr>
      <w:tr w:rsidR="00BF2B5B" w:rsidRPr="003072D8" w14:paraId="328C10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93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B35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ist einfach nur fertig danach, ne?</w:t>
            </w:r>
          </w:p>
        </w:tc>
      </w:tr>
      <w:tr w:rsidR="00BF2B5B" w:rsidRPr="003072D8" w14:paraId="3445C60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A7E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434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[0:54:02.8]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400DDB6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95B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716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[0:54:03.3]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Auch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immer so schwierig, ne? Und ich bewundere unsere Abteilungsleiterin, die </w:t>
            </w:r>
          </w:p>
        </w:tc>
      </w:tr>
      <w:tr w:rsidR="00BF2B5B" w:rsidRPr="003072D8" w14:paraId="595CAE6D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C7B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A40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dann wirklich da / das immer wieder dabei hält. Und, aber auch sagt, sie weiß </w:t>
            </w:r>
          </w:p>
        </w:tc>
      </w:tr>
      <w:tr w:rsidR="00BF2B5B" w:rsidRPr="003072D8" w14:paraId="01F66797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73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136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gar nicht, "Wie ist es denn?" Ne? "Sind / Komme ich an? Geht es?" Wir haben </w:t>
            </w:r>
          </w:p>
        </w:tc>
      </w:tr>
      <w:tr w:rsidR="00BF2B5B" w:rsidRPr="003072D8" w14:paraId="53AA8E6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AC4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D26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wichtige Entscheidungen zu treffen, ne? Und alles so / also es / es macht / es </w:t>
            </w:r>
          </w:p>
        </w:tc>
      </w:tr>
      <w:tr w:rsidR="00BF2B5B" w:rsidRPr="003072D8" w14:paraId="5E9E772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450E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107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wirklich anstrengend. Es ist ganz komisch. Es ist wirklich anstrengend. Wo ich </w:t>
            </w:r>
          </w:p>
        </w:tc>
      </w:tr>
      <w:tr w:rsidR="00BF2B5B" w:rsidRPr="003072D8" w14:paraId="7E7F5CCE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AEB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0C91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immer gedacht hab, das Reisen und hierhin fahren, morgen </w:t>
            </w:r>
            <w:proofErr w:type="spellStart"/>
            <w:r w:rsidRPr="003072D8">
              <w:rPr>
                <w:rFonts w:ascii="Arial" w:eastAsia="Arial" w:hAnsi="Arial" w:cs="Arial"/>
                <w:color w:val="000000"/>
              </w:rPr>
              <w:t>dasein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 und hier mit der </w:t>
            </w:r>
          </w:p>
        </w:tc>
      </w:tr>
      <w:tr w:rsidR="00BF2B5B" w:rsidRPr="003072D8" w14:paraId="3E55BBF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572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3B6D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Gruppe, und dann mit jener Gruppe zu arbeiten / Es ist nicht so anstrengend wie </w:t>
            </w:r>
          </w:p>
        </w:tc>
      </w:tr>
      <w:tr w:rsidR="00BF2B5B" w:rsidRPr="003072D8" w14:paraId="49AAAD9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88D7A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7B9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diese online Geschichten. Interessanterweise. Ich bin /</w:t>
            </w:r>
          </w:p>
        </w:tc>
      </w:tr>
      <w:tr w:rsidR="00BF2B5B" w:rsidRPr="003072D8" w14:paraId="197080F3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7FB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B33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[0:54:35.9]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Ja, finde ich auch.</w:t>
            </w:r>
          </w:p>
        </w:tc>
      </w:tr>
      <w:tr w:rsidR="00BF2B5B" w:rsidRPr="003072D8" w14:paraId="4F74CA7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A07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4221" w14:textId="6CE150F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[0:54:36.5]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Auch wesentlich müder als sonst, ne?</w:t>
            </w:r>
          </w:p>
        </w:tc>
      </w:tr>
      <w:tr w:rsidR="00BF2B5B" w:rsidRPr="003072D8" w14:paraId="683A254F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5FA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B098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[0:54:39.0]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Ich denke, man kann einfach ziemlich viel zwischendrin noch machen. Wie Sie </w:t>
            </w:r>
          </w:p>
        </w:tc>
      </w:tr>
      <w:tr w:rsidR="00BF2B5B" w:rsidRPr="003072D8" w14:paraId="5521238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45A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FE7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sagen, sie können Kaffee trinken. Aber hier und spätestens weil die Kamera an </w:t>
            </w:r>
          </w:p>
        </w:tc>
      </w:tr>
      <w:tr w:rsidR="00BF2B5B" w:rsidRPr="003072D8" w14:paraId="13A81F0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B50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C1A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ist, dann kann man halt nicht mal kurz.</w:t>
            </w:r>
          </w:p>
        </w:tc>
      </w:tr>
      <w:tr w:rsidR="00BF2B5B" w:rsidRPr="003072D8" w14:paraId="007E4EA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B422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DB78" w14:textId="503BC9AB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[0:54:48.9] </w:t>
            </w:r>
            <w:r w:rsidRPr="003072D8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 w:themeColor="text1"/>
              </w:rPr>
              <w:t>(unverständlich)</w:t>
            </w:r>
          </w:p>
        </w:tc>
      </w:tr>
      <w:tr w:rsidR="00BF2B5B" w:rsidRPr="003072D8" w14:paraId="52D9CA4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4DA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FCD8" w14:textId="1A4AE8B9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[0:55:08.4]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 Ja, es ist komisch, ja.</w:t>
            </w:r>
          </w:p>
        </w:tc>
      </w:tr>
      <w:tr w:rsidR="00BF2B5B" w:rsidRPr="003072D8" w14:paraId="143EE636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162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5424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[0:55:10.1]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Und, das macht es halt echt richtig anstrengend. Und / </w:t>
            </w:r>
          </w:p>
        </w:tc>
      </w:tr>
      <w:tr w:rsidR="00BF2B5B" w:rsidRPr="003072D8" w14:paraId="00C731B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662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E8E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[0:55:14.5] </w:t>
            </w:r>
            <w:proofErr w:type="spellStart"/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SR:</w:t>
            </w:r>
            <w:r w:rsidRPr="003072D8">
              <w:rPr>
                <w:rFonts w:ascii="Arial" w:eastAsia="Arial" w:hAnsi="Arial" w:cs="Arial"/>
                <w:color w:val="000000"/>
              </w:rPr>
              <w:t>Ja</w:t>
            </w:r>
            <w:proofErr w:type="spellEnd"/>
            <w:r w:rsidRPr="003072D8">
              <w:rPr>
                <w:rFonts w:ascii="Arial" w:eastAsia="Arial" w:hAnsi="Arial" w:cs="Arial"/>
                <w:color w:val="000000"/>
              </w:rPr>
              <w:t xml:space="preserve">, das ist es. Hmhm. Es ist auch anstrengend. Auch alleine immer in diesen </w:t>
            </w:r>
          </w:p>
        </w:tc>
      </w:tr>
      <w:tr w:rsidR="00BF2B5B" w:rsidRPr="003072D8" w14:paraId="0DDDFF61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A3C6C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F55F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Kasten zu gucken, ne? </w:t>
            </w:r>
          </w:p>
        </w:tc>
      </w:tr>
      <w:tr w:rsidR="00BF2B5B" w:rsidRPr="003072D8" w14:paraId="758BBF78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D2C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895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F788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[0:55:19.3]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3072D8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BF2B5B" w:rsidRPr="003072D8" w14:paraId="79511E7A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5F1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0958" w14:textId="034F8B3E" w:rsidR="00BF2B5B" w:rsidRPr="003072D8" w:rsidRDefault="004176EC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="002C3A6A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   </w:t>
            </w:r>
            <w:r w:rsidR="002C3A6A" w:rsidRPr="003072D8">
              <w:rPr>
                <w:rFonts w:ascii="Arial" w:eastAsia="Arial" w:hAnsi="Arial" w:cs="Arial"/>
                <w:color w:val="000000"/>
              </w:rPr>
              <w:t xml:space="preserve">Es ist / </w:t>
            </w:r>
          </w:p>
        </w:tc>
      </w:tr>
      <w:tr w:rsidR="00BF2B5B" w:rsidRPr="003072D8" w14:paraId="13AF4ABC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2049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7500" w14:textId="3BDA314F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[0:55:19.8]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>Es ist einfach. Ich glaube, das unterschätzt man, ne?</w:t>
            </w:r>
          </w:p>
        </w:tc>
      </w:tr>
      <w:tr w:rsidR="00BF2B5B" w:rsidRPr="003072D8" w14:paraId="65AF9E3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B79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AC31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[0:55:22.0] </w:t>
            </w:r>
            <w:r w:rsidRPr="003072D8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3072D8">
              <w:rPr>
                <w:rFonts w:ascii="Arial" w:eastAsia="Arial" w:hAnsi="Arial" w:cs="Arial"/>
                <w:color w:val="777777"/>
              </w:rPr>
              <w:t xml:space="preserve"> </w:t>
            </w:r>
            <w:r w:rsidRPr="003072D8">
              <w:rPr>
                <w:rFonts w:ascii="Arial" w:eastAsia="Arial" w:hAnsi="Arial" w:cs="Arial"/>
                <w:color w:val="000000"/>
              </w:rPr>
              <w:t>Denke ich auch. Ja.</w:t>
            </w:r>
          </w:p>
        </w:tc>
      </w:tr>
      <w:tr w:rsidR="00BF2B5B" w:rsidRPr="003072D8" w14:paraId="39073609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18E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8C129" w14:textId="3D30516A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[0:55:23.5] </w:t>
            </w:r>
            <w:r w:rsidR="004176EC" w:rsidRPr="003072D8">
              <w:rPr>
                <w:rFonts w:ascii="Arial" w:eastAsia="Arial" w:hAnsi="Arial" w:cs="Arial"/>
                <w:b/>
                <w:bCs/>
                <w:color w:val="000000"/>
              </w:rPr>
              <w:t xml:space="preserve">EDU1: </w:t>
            </w:r>
            <w:r w:rsidRPr="003072D8">
              <w:rPr>
                <w:rFonts w:ascii="Arial" w:eastAsia="Arial" w:hAnsi="Arial" w:cs="Arial"/>
                <w:color w:val="000000"/>
              </w:rPr>
              <w:t xml:space="preserve">Ich dachte immer. Ich mache jetzt mal mehr Pausen und ich stehe mal auf oder </w:t>
            </w:r>
          </w:p>
        </w:tc>
      </w:tr>
      <w:tr w:rsidR="00BF2B5B" w:rsidRPr="003072D8" w14:paraId="32919D72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BF93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24F1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 xml:space="preserve">so. Aber ich mache es dann doch nicht irgendwie, weil es ist ja dann dies oder </w:t>
            </w:r>
          </w:p>
        </w:tc>
      </w:tr>
      <w:tr w:rsidR="00BF2B5B" w:rsidRPr="003072D8" w14:paraId="6C735DB5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E1C7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4E15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Arial" w:eastAsia="Arial" w:hAnsi="Arial" w:cs="Arial"/>
                <w:color w:val="000000"/>
              </w:rPr>
              <w:t>jenes zu tun. Und dann macht es eh nicht.</w:t>
            </w:r>
          </w:p>
        </w:tc>
      </w:tr>
      <w:tr w:rsidR="00BF2B5B" w:rsidRPr="003072D8" w14:paraId="0BE61D40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EE00B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C011" w14:textId="77777777" w:rsidR="00BF2B5B" w:rsidRPr="003072D8" w:rsidRDefault="002C3A6A">
            <w:pPr>
              <w:spacing w:after="0" w:line="240" w:lineRule="auto"/>
              <w:rPr>
                <w:color w:val="000000" w:themeColor="text1"/>
              </w:rPr>
            </w:pPr>
            <w:r w:rsidRPr="003072D8">
              <w:rPr>
                <w:rFonts w:ascii="Arial" w:eastAsia="Arial" w:hAnsi="Arial" w:cs="Arial"/>
                <w:color w:val="000000" w:themeColor="text1"/>
              </w:rPr>
              <w:t xml:space="preserve">[0:55:30.7] </w:t>
            </w:r>
            <w:r w:rsidRPr="003072D8">
              <w:rPr>
                <w:rFonts w:ascii="Arial" w:eastAsia="Arial" w:hAnsi="Arial" w:cs="Arial"/>
                <w:b/>
                <w:bCs/>
                <w:color w:val="000000" w:themeColor="text1"/>
              </w:rPr>
              <w:t>BSC:</w:t>
            </w:r>
            <w:r w:rsidRPr="003072D8">
              <w:rPr>
                <w:rFonts w:ascii="Arial" w:eastAsia="Arial" w:hAnsi="Arial" w:cs="Arial"/>
                <w:color w:val="000000" w:themeColor="text1"/>
              </w:rPr>
              <w:t xml:space="preserve"> Genau. Und dann kommt noch die Mail rein. Auf jeden Fall. Genau wir sind </w:t>
            </w:r>
          </w:p>
        </w:tc>
      </w:tr>
      <w:tr w:rsidR="00BF2B5B" w14:paraId="62CA71F4" w14:textId="77777777" w:rsidTr="004176EC">
        <w:tc>
          <w:tcPr>
            <w:tcW w:w="506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E842" w14:textId="77777777" w:rsidR="00BF2B5B" w:rsidRPr="003072D8" w:rsidRDefault="002C3A6A">
            <w:pPr>
              <w:spacing w:after="0" w:line="240" w:lineRule="auto"/>
            </w:pPr>
            <w:r w:rsidRPr="003072D8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970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F4CF" w14:textId="77777777" w:rsidR="00BF2B5B" w:rsidRPr="00032956" w:rsidRDefault="002C3A6A">
            <w:pPr>
              <w:spacing w:after="0" w:line="240" w:lineRule="auto"/>
              <w:rPr>
                <w:color w:val="000000" w:themeColor="text1"/>
              </w:rPr>
            </w:pPr>
            <w:r w:rsidRPr="003072D8">
              <w:rPr>
                <w:rFonts w:ascii="Arial" w:eastAsia="Arial" w:hAnsi="Arial" w:cs="Arial"/>
                <w:color w:val="000000" w:themeColor="text1"/>
              </w:rPr>
              <w:t>mit dem offiziellen Teil schon längst fertig.</w:t>
            </w:r>
          </w:p>
        </w:tc>
      </w:tr>
    </w:tbl>
    <w:p w14:paraId="206BF007" w14:textId="77777777" w:rsidR="007A04D2" w:rsidRDefault="007A04D2"/>
    <w:sectPr w:rsidR="007A04D2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08F50" w14:textId="77777777" w:rsidR="005F2EEE" w:rsidRDefault="005F2EEE">
      <w:r>
        <w:separator/>
      </w:r>
    </w:p>
  </w:endnote>
  <w:endnote w:type="continuationSeparator" w:id="0">
    <w:p w14:paraId="4F2B5052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3C5" w14:textId="77777777" w:rsidR="00BF2B5B" w:rsidRDefault="00BF2B5B">
    <w:pPr>
      <w:tabs>
        <w:tab w:val="right" w:pos="10206"/>
      </w:tabs>
    </w:pPr>
  </w:p>
  <w:p w14:paraId="144834E8" w14:textId="77777777" w:rsidR="00BF2B5B" w:rsidRDefault="002C3A6A">
    <w:pPr>
      <w:jc w:val="right"/>
    </w:pPr>
    <w:r>
      <w:fldChar w:fldCharType="begin"/>
    </w:r>
    <w:r>
      <w:instrText>PAGE \* MERGEFORMAT2</w:instrText>
    </w:r>
    <w:r>
      <w:fldChar w:fldCharType="separate"/>
    </w:r>
    <w:r w:rsidR="004176EC"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3F76F" w14:textId="77777777" w:rsidR="005F2EEE" w:rsidRDefault="005F2EEE">
      <w:r>
        <w:separator/>
      </w:r>
    </w:p>
  </w:footnote>
  <w:footnote w:type="continuationSeparator" w:id="0">
    <w:p w14:paraId="01F5A4FB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FBCF" w14:textId="77777777" w:rsidR="00BF2B5B" w:rsidRDefault="002C3A6A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032956"/>
    <w:rsid w:val="0018410E"/>
    <w:rsid w:val="001B75D6"/>
    <w:rsid w:val="002C3A6A"/>
    <w:rsid w:val="002C5C7D"/>
    <w:rsid w:val="003072D8"/>
    <w:rsid w:val="004176EC"/>
    <w:rsid w:val="00486D31"/>
    <w:rsid w:val="005F2EEE"/>
    <w:rsid w:val="007A04D2"/>
    <w:rsid w:val="00A46DCE"/>
    <w:rsid w:val="00BF2B5B"/>
    <w:rsid w:val="00D4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C7CE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10943</Words>
  <Characters>55594</Characters>
  <Application>Microsoft Office Word</Application>
  <DocSecurity>0</DocSecurity>
  <Lines>2059</Lines>
  <Paragraphs>2294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8</cp:revision>
  <dcterms:created xsi:type="dcterms:W3CDTF">2020-02-10T15:41:00Z</dcterms:created>
  <dcterms:modified xsi:type="dcterms:W3CDTF">2021-10-25T14:50:00Z</dcterms:modified>
</cp:coreProperties>
</file>